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E87A6" w14:textId="3FE88873" w:rsidR="00DA509A" w:rsidRPr="00D34515" w:rsidRDefault="00940C71" w:rsidP="00111ECF">
      <w:pPr>
        <w:pStyle w:val="ust"/>
        <w:spacing w:before="120" w:after="120"/>
        <w:ind w:left="0" w:firstLine="0"/>
        <w:jc w:val="right"/>
        <w:rPr>
          <w:rFonts w:ascii="Cambria" w:hAnsi="Cambria" w:cs="Arial"/>
          <w:b/>
          <w:sz w:val="20"/>
          <w:szCs w:val="20"/>
        </w:rPr>
      </w:pPr>
      <w:r w:rsidRPr="00D34515">
        <w:rPr>
          <w:rFonts w:ascii="Cambria" w:hAnsi="Cambria" w:cs="Arial"/>
          <w:sz w:val="20"/>
          <w:szCs w:val="20"/>
        </w:rPr>
        <w:tab/>
      </w:r>
      <w:r w:rsidRPr="00D34515">
        <w:rPr>
          <w:rFonts w:ascii="Cambria" w:hAnsi="Cambria" w:cs="Arial"/>
          <w:sz w:val="20"/>
          <w:szCs w:val="20"/>
        </w:rPr>
        <w:tab/>
      </w:r>
      <w:r w:rsidRPr="00D34515">
        <w:rPr>
          <w:rFonts w:ascii="Cambria" w:hAnsi="Cambria" w:cs="Arial"/>
          <w:sz w:val="20"/>
          <w:szCs w:val="20"/>
        </w:rPr>
        <w:tab/>
      </w:r>
      <w:r w:rsidRPr="00D34515">
        <w:rPr>
          <w:rFonts w:ascii="Cambria" w:hAnsi="Cambria" w:cs="Arial"/>
          <w:sz w:val="20"/>
          <w:szCs w:val="20"/>
        </w:rPr>
        <w:tab/>
      </w:r>
      <w:r w:rsidRPr="00D34515">
        <w:rPr>
          <w:rFonts w:ascii="Cambria" w:hAnsi="Cambria" w:cs="Arial"/>
          <w:sz w:val="20"/>
          <w:szCs w:val="20"/>
        </w:rPr>
        <w:tab/>
      </w:r>
      <w:r w:rsidRPr="00D34515">
        <w:rPr>
          <w:rFonts w:ascii="Cambria" w:hAnsi="Cambria" w:cs="Arial"/>
          <w:sz w:val="20"/>
          <w:szCs w:val="20"/>
        </w:rPr>
        <w:tab/>
      </w:r>
      <w:r w:rsidRPr="00D34515">
        <w:rPr>
          <w:rFonts w:ascii="Cambria" w:hAnsi="Cambria" w:cs="Arial"/>
          <w:sz w:val="20"/>
          <w:szCs w:val="20"/>
        </w:rPr>
        <w:tab/>
      </w:r>
      <w:r w:rsidRPr="00D34515">
        <w:rPr>
          <w:rFonts w:ascii="Cambria" w:hAnsi="Cambria" w:cs="Arial"/>
          <w:sz w:val="20"/>
          <w:szCs w:val="20"/>
        </w:rPr>
        <w:tab/>
      </w:r>
      <w:r w:rsidRPr="00D34515">
        <w:rPr>
          <w:rFonts w:ascii="Cambria" w:hAnsi="Cambria" w:cs="Arial"/>
          <w:sz w:val="20"/>
          <w:szCs w:val="20"/>
        </w:rPr>
        <w:tab/>
      </w:r>
      <w:r w:rsidRPr="00D34515">
        <w:rPr>
          <w:rFonts w:ascii="Cambria" w:hAnsi="Cambria" w:cs="Arial"/>
          <w:sz w:val="20"/>
          <w:szCs w:val="20"/>
        </w:rPr>
        <w:tab/>
      </w:r>
      <w:r w:rsidRPr="00D34515">
        <w:rPr>
          <w:rFonts w:ascii="Cambria" w:hAnsi="Cambria" w:cs="Arial"/>
          <w:sz w:val="20"/>
          <w:szCs w:val="20"/>
        </w:rPr>
        <w:tab/>
        <w:t xml:space="preserve">           </w:t>
      </w:r>
      <w:r w:rsidR="007F1E54" w:rsidRPr="00D34515">
        <w:rPr>
          <w:rFonts w:ascii="Cambria" w:hAnsi="Cambria" w:cs="Arial"/>
          <w:sz w:val="20"/>
          <w:szCs w:val="20"/>
        </w:rPr>
        <w:t xml:space="preserve">                     </w:t>
      </w:r>
      <w:r w:rsidR="0056694D" w:rsidRPr="00D34515">
        <w:rPr>
          <w:rFonts w:ascii="Cambria" w:hAnsi="Cambria" w:cs="Arial"/>
          <w:sz w:val="20"/>
          <w:szCs w:val="20"/>
        </w:rPr>
        <w:t xml:space="preserve">Załącznik nr </w:t>
      </w:r>
      <w:r w:rsidR="00EA0AC9" w:rsidRPr="00D34515">
        <w:rPr>
          <w:rFonts w:ascii="Cambria" w:hAnsi="Cambria" w:cs="Arial"/>
          <w:sz w:val="20"/>
          <w:szCs w:val="20"/>
        </w:rPr>
        <w:t>7</w:t>
      </w:r>
      <w:r w:rsidR="003E08F8" w:rsidRPr="00D34515">
        <w:rPr>
          <w:rFonts w:ascii="Cambria" w:hAnsi="Cambria" w:cs="Arial"/>
          <w:sz w:val="20"/>
          <w:szCs w:val="20"/>
        </w:rPr>
        <w:t xml:space="preserve"> do SWZ</w:t>
      </w:r>
    </w:p>
    <w:p w14:paraId="0D52E4A3" w14:textId="37EA9581" w:rsidR="00D22BE4" w:rsidRPr="00D34515" w:rsidRDefault="00DA509A" w:rsidP="00AF1DF8">
      <w:pPr>
        <w:rPr>
          <w:rFonts w:ascii="Cambria" w:hAnsi="Cambria" w:cs="Arial"/>
          <w:sz w:val="20"/>
          <w:szCs w:val="20"/>
        </w:rPr>
      </w:pPr>
      <w:r w:rsidRPr="00D34515">
        <w:rPr>
          <w:rFonts w:ascii="Cambria" w:hAnsi="Cambria" w:cs="Arial"/>
          <w:sz w:val="20"/>
          <w:szCs w:val="20"/>
        </w:rPr>
        <w:t>................................................................</w:t>
      </w:r>
      <w:r w:rsidR="00D22BE4" w:rsidRPr="00D34515">
        <w:rPr>
          <w:rFonts w:ascii="Cambria" w:hAnsi="Cambria" w:cs="Arial"/>
          <w:sz w:val="20"/>
          <w:szCs w:val="20"/>
        </w:rPr>
        <w:t>...................</w:t>
      </w:r>
      <w:r w:rsidRPr="00D34515">
        <w:rPr>
          <w:rFonts w:ascii="Cambria" w:hAnsi="Cambria" w:cs="Arial"/>
          <w:sz w:val="20"/>
          <w:szCs w:val="20"/>
        </w:rPr>
        <w:tab/>
      </w:r>
      <w:r w:rsidR="0032655D" w:rsidRPr="00D34515">
        <w:rPr>
          <w:rFonts w:ascii="Cambria" w:hAnsi="Cambria" w:cs="Arial"/>
          <w:sz w:val="20"/>
          <w:szCs w:val="20"/>
        </w:rPr>
        <w:tab/>
      </w:r>
      <w:r w:rsidR="0032655D" w:rsidRPr="00D34515">
        <w:rPr>
          <w:rFonts w:ascii="Cambria" w:hAnsi="Cambria" w:cs="Arial"/>
          <w:sz w:val="20"/>
          <w:szCs w:val="20"/>
        </w:rPr>
        <w:tab/>
      </w:r>
      <w:r w:rsidR="0032655D" w:rsidRPr="00D34515">
        <w:rPr>
          <w:rFonts w:ascii="Cambria" w:hAnsi="Cambria" w:cs="Arial"/>
          <w:sz w:val="20"/>
          <w:szCs w:val="20"/>
        </w:rPr>
        <w:tab/>
      </w:r>
      <w:r w:rsidR="0032655D" w:rsidRPr="00D34515">
        <w:rPr>
          <w:rFonts w:ascii="Cambria" w:hAnsi="Cambria" w:cs="Arial"/>
          <w:sz w:val="20"/>
          <w:szCs w:val="20"/>
        </w:rPr>
        <w:tab/>
      </w:r>
      <w:r w:rsidR="0032655D" w:rsidRPr="00D34515">
        <w:rPr>
          <w:rFonts w:ascii="Cambria" w:hAnsi="Cambria" w:cs="Arial"/>
          <w:sz w:val="20"/>
          <w:szCs w:val="20"/>
        </w:rPr>
        <w:tab/>
      </w:r>
      <w:r w:rsidR="0032655D" w:rsidRPr="00D34515">
        <w:rPr>
          <w:rFonts w:ascii="Cambria" w:hAnsi="Cambria" w:cs="Arial"/>
          <w:sz w:val="20"/>
          <w:szCs w:val="20"/>
        </w:rPr>
        <w:tab/>
      </w:r>
      <w:r w:rsidR="00AF1DF8">
        <w:rPr>
          <w:rFonts w:ascii="Cambria" w:hAnsi="Cambria" w:cs="Arial"/>
          <w:sz w:val="20"/>
          <w:szCs w:val="20"/>
        </w:rPr>
        <w:tab/>
      </w:r>
      <w:r w:rsidR="00AF1DF8">
        <w:rPr>
          <w:rFonts w:ascii="Cambria" w:hAnsi="Cambria" w:cs="Arial"/>
          <w:sz w:val="20"/>
          <w:szCs w:val="20"/>
        </w:rPr>
        <w:tab/>
      </w:r>
      <w:r w:rsidR="00AF1DF8">
        <w:rPr>
          <w:rFonts w:ascii="Cambria" w:hAnsi="Cambria" w:cs="Arial"/>
          <w:sz w:val="20"/>
          <w:szCs w:val="20"/>
        </w:rPr>
        <w:tab/>
      </w:r>
      <w:r w:rsidR="00D22BE4" w:rsidRPr="00D34515">
        <w:rPr>
          <w:rFonts w:ascii="Cambria" w:hAnsi="Cambria" w:cs="Arial"/>
          <w:sz w:val="20"/>
          <w:szCs w:val="20"/>
        </w:rPr>
        <w:t xml:space="preserve">    ...................................., dnia ....................... 20</w:t>
      </w:r>
      <w:r w:rsidR="000A40F9" w:rsidRPr="00D34515">
        <w:rPr>
          <w:rFonts w:ascii="Cambria" w:hAnsi="Cambria" w:cs="Arial"/>
          <w:sz w:val="20"/>
          <w:szCs w:val="20"/>
        </w:rPr>
        <w:t>2</w:t>
      </w:r>
      <w:r w:rsidR="005C11D1">
        <w:rPr>
          <w:rFonts w:ascii="Cambria" w:hAnsi="Cambria" w:cs="Arial"/>
          <w:sz w:val="20"/>
          <w:szCs w:val="20"/>
        </w:rPr>
        <w:t>2</w:t>
      </w:r>
      <w:r w:rsidR="00D22BE4" w:rsidRPr="00D34515">
        <w:rPr>
          <w:rFonts w:ascii="Cambria" w:hAnsi="Cambria" w:cs="Arial"/>
          <w:sz w:val="20"/>
          <w:szCs w:val="20"/>
        </w:rPr>
        <w:t xml:space="preserve"> r.</w:t>
      </w:r>
    </w:p>
    <w:p w14:paraId="4019EF12" w14:textId="77777777" w:rsidR="00DA509A" w:rsidRPr="00D34515" w:rsidRDefault="00DA509A" w:rsidP="00D22BE4">
      <w:pPr>
        <w:ind w:right="39"/>
        <w:rPr>
          <w:rFonts w:ascii="Cambria" w:eastAsia="Batang" w:hAnsi="Cambria" w:cs="Arial"/>
          <w:i/>
          <w:sz w:val="20"/>
          <w:szCs w:val="20"/>
        </w:rPr>
      </w:pPr>
      <w:r w:rsidRPr="00D34515">
        <w:rPr>
          <w:rFonts w:ascii="Cambria" w:hAnsi="Cambria" w:cs="Arial"/>
          <w:sz w:val="20"/>
          <w:szCs w:val="20"/>
        </w:rPr>
        <w:tab/>
      </w:r>
      <w:r w:rsidR="00910410" w:rsidRPr="00D34515">
        <w:rPr>
          <w:rFonts w:ascii="Cambria" w:eastAsia="Batang" w:hAnsi="Cambria" w:cs="Arial"/>
          <w:i/>
          <w:sz w:val="20"/>
          <w:szCs w:val="20"/>
        </w:rPr>
        <w:t>(N</w:t>
      </w:r>
      <w:r w:rsidR="00D22BE4" w:rsidRPr="00D34515">
        <w:rPr>
          <w:rFonts w:ascii="Cambria" w:eastAsia="Batang" w:hAnsi="Cambria" w:cs="Arial"/>
          <w:i/>
          <w:sz w:val="20"/>
          <w:szCs w:val="20"/>
        </w:rPr>
        <w:t>azwa i adres Wykonawcy)</w:t>
      </w:r>
    </w:p>
    <w:p w14:paraId="3DF565AC" w14:textId="77777777" w:rsidR="00DA509A" w:rsidRPr="00D34515" w:rsidRDefault="00DA509A" w:rsidP="00DA509A">
      <w:pPr>
        <w:ind w:right="39"/>
        <w:rPr>
          <w:rFonts w:ascii="Cambria" w:eastAsia="Batang" w:hAnsi="Cambria" w:cs="Arial"/>
          <w:i/>
          <w:sz w:val="16"/>
          <w:szCs w:val="16"/>
        </w:rPr>
      </w:pPr>
    </w:p>
    <w:p w14:paraId="0A4A530D" w14:textId="77777777" w:rsidR="0032655D" w:rsidRPr="00D34515" w:rsidRDefault="002947F3" w:rsidP="002947F3">
      <w:pPr>
        <w:pStyle w:val="Default"/>
        <w:tabs>
          <w:tab w:val="left" w:pos="3030"/>
          <w:tab w:val="center" w:pos="7001"/>
        </w:tabs>
        <w:spacing w:line="276" w:lineRule="auto"/>
        <w:contextualSpacing/>
        <w:rPr>
          <w:rFonts w:ascii="Cambria" w:hAnsi="Cambria"/>
          <w:b/>
          <w:color w:val="auto"/>
          <w:sz w:val="20"/>
          <w:szCs w:val="20"/>
        </w:rPr>
      </w:pPr>
      <w:r w:rsidRPr="00D34515">
        <w:rPr>
          <w:rFonts w:ascii="Cambria" w:hAnsi="Cambria"/>
          <w:b/>
          <w:color w:val="auto"/>
          <w:sz w:val="20"/>
          <w:szCs w:val="20"/>
        </w:rPr>
        <w:tab/>
      </w:r>
      <w:r w:rsidRPr="00D34515">
        <w:rPr>
          <w:rFonts w:ascii="Cambria" w:hAnsi="Cambria"/>
          <w:b/>
          <w:color w:val="auto"/>
          <w:sz w:val="20"/>
          <w:szCs w:val="20"/>
        </w:rPr>
        <w:tab/>
      </w:r>
      <w:r w:rsidR="0032655D" w:rsidRPr="00D34515">
        <w:rPr>
          <w:rFonts w:ascii="Cambria" w:hAnsi="Cambria"/>
          <w:b/>
          <w:color w:val="auto"/>
          <w:sz w:val="20"/>
          <w:szCs w:val="20"/>
        </w:rPr>
        <w:t>WYKAZ OSÓB, KTÓRE BĘDĄ UCZESTNICZYĆ W WYKONYWANIU ZAMÓWIENIA</w:t>
      </w:r>
    </w:p>
    <w:p w14:paraId="6060CBD9" w14:textId="77777777" w:rsidR="002A5798" w:rsidRPr="00D34515" w:rsidRDefault="0032655D" w:rsidP="0032655D">
      <w:pPr>
        <w:jc w:val="center"/>
        <w:rPr>
          <w:rFonts w:ascii="Cambria" w:hAnsi="Cambria" w:cs="Arial"/>
          <w:b/>
          <w:bCs/>
          <w:sz w:val="20"/>
          <w:szCs w:val="20"/>
          <w:lang w:eastAsia="x-none"/>
        </w:rPr>
      </w:pPr>
      <w:r w:rsidRPr="00D34515">
        <w:rPr>
          <w:rFonts w:ascii="Cambria" w:hAnsi="Cambria" w:cs="Arial"/>
          <w:sz w:val="20"/>
          <w:szCs w:val="20"/>
        </w:rPr>
        <w:t>Składany do zadania</w:t>
      </w:r>
      <w:r w:rsidRPr="00D34515">
        <w:rPr>
          <w:rFonts w:ascii="Cambria" w:hAnsi="Cambria" w:cs="Arial"/>
          <w:b/>
          <w:bCs/>
          <w:sz w:val="20"/>
          <w:szCs w:val="20"/>
          <w:lang w:val="x-none" w:eastAsia="x-none"/>
        </w:rPr>
        <w:t xml:space="preserve"> </w:t>
      </w:r>
    </w:p>
    <w:p w14:paraId="7C793186" w14:textId="77777777" w:rsidR="007B2867" w:rsidRPr="00D34515" w:rsidRDefault="007B2867" w:rsidP="00EA4383">
      <w:pPr>
        <w:shd w:val="clear" w:color="auto" w:fill="DAEEF3"/>
        <w:spacing w:line="276" w:lineRule="auto"/>
        <w:jc w:val="center"/>
        <w:rPr>
          <w:rFonts w:ascii="Cambria" w:hAnsi="Cambria" w:cs="Arial"/>
          <w:b/>
          <w:bCs/>
          <w:iCs/>
          <w:sz w:val="16"/>
          <w:szCs w:val="16"/>
        </w:rPr>
      </w:pPr>
    </w:p>
    <w:p w14:paraId="506DDEE2" w14:textId="1017B6C7" w:rsidR="00BD6239" w:rsidRPr="00D34515" w:rsidRDefault="00BD6239" w:rsidP="00EA4383">
      <w:pPr>
        <w:shd w:val="clear" w:color="auto" w:fill="DAEEF3"/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34515">
        <w:rPr>
          <w:rFonts w:ascii="Cambria" w:hAnsi="Cambria" w:cs="Arial"/>
          <w:b/>
          <w:bCs/>
          <w:sz w:val="20"/>
          <w:szCs w:val="20"/>
        </w:rPr>
        <w:t>„</w:t>
      </w:r>
      <w:r w:rsidR="00CE53F2" w:rsidRPr="00CE53F2">
        <w:rPr>
          <w:rFonts w:ascii="Cambria" w:hAnsi="Cambria" w:cs="Arial"/>
          <w:b/>
          <w:bCs/>
          <w:sz w:val="22"/>
          <w:szCs w:val="22"/>
        </w:rPr>
        <w:t>Opracowanie dokumentacji projektowej na budowę oraz rozbudowę dróg na terenie Gminy Raków</w:t>
      </w:r>
      <w:r w:rsidRPr="00D34515">
        <w:rPr>
          <w:rFonts w:ascii="Cambria" w:hAnsi="Cambria" w:cs="Arial"/>
          <w:b/>
          <w:bCs/>
          <w:sz w:val="20"/>
          <w:szCs w:val="20"/>
        </w:rPr>
        <w:t>”</w:t>
      </w:r>
    </w:p>
    <w:p w14:paraId="220C7206" w14:textId="77777777" w:rsidR="006F0E01" w:rsidRPr="00D34515" w:rsidRDefault="006F0E01" w:rsidP="00EA4383">
      <w:pPr>
        <w:shd w:val="clear" w:color="auto" w:fill="DAEEF3"/>
        <w:spacing w:line="276" w:lineRule="auto"/>
        <w:jc w:val="center"/>
        <w:rPr>
          <w:rFonts w:ascii="Cambria" w:hAnsi="Cambria" w:cs="Arial"/>
          <w:b/>
          <w:sz w:val="22"/>
          <w:szCs w:val="22"/>
        </w:rPr>
      </w:pPr>
    </w:p>
    <w:p w14:paraId="527F1590" w14:textId="77777777" w:rsidR="00CA23A0" w:rsidRPr="00D34515" w:rsidRDefault="00CA23A0" w:rsidP="0032655D">
      <w:pPr>
        <w:jc w:val="center"/>
        <w:rPr>
          <w:rFonts w:ascii="Cambria" w:hAnsi="Cambria" w:cs="Arial"/>
          <w:b/>
          <w:sz w:val="20"/>
          <w:szCs w:val="20"/>
        </w:rPr>
      </w:pPr>
    </w:p>
    <w:tbl>
      <w:tblPr>
        <w:tblW w:w="14038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272"/>
        <w:gridCol w:w="1843"/>
        <w:gridCol w:w="6662"/>
        <w:gridCol w:w="2694"/>
      </w:tblGrid>
      <w:tr w:rsidR="00532237" w:rsidRPr="00D34515" w14:paraId="57245AC3" w14:textId="77777777" w:rsidTr="00EA4383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706B16CB" w14:textId="77777777" w:rsidR="00532237" w:rsidRPr="00D34515" w:rsidRDefault="00532237" w:rsidP="00F84122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D34515">
              <w:rPr>
                <w:rFonts w:ascii="Cambria" w:hAnsi="Cambria" w:cs="Arial"/>
                <w:b/>
                <w:spacing w:val="4"/>
                <w:sz w:val="20"/>
                <w:szCs w:val="20"/>
              </w:rPr>
              <w:t>Lp.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57564FA6" w14:textId="77777777" w:rsidR="00532237" w:rsidRPr="00D34515" w:rsidRDefault="00532237" w:rsidP="00F84122">
            <w:pPr>
              <w:pStyle w:val="Default"/>
              <w:jc w:val="center"/>
              <w:rPr>
                <w:rFonts w:ascii="Cambria" w:hAnsi="Cambria"/>
                <w:sz w:val="20"/>
                <w:szCs w:val="20"/>
              </w:rPr>
            </w:pPr>
            <w:r w:rsidRPr="00D34515">
              <w:rPr>
                <w:rFonts w:ascii="Cambria" w:hAnsi="Cambria"/>
                <w:b/>
                <w:bCs/>
                <w:sz w:val="20"/>
                <w:szCs w:val="20"/>
              </w:rPr>
              <w:t>Nazwisko i imię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253A6E58" w14:textId="77777777" w:rsidR="00532237" w:rsidRPr="00D34515" w:rsidRDefault="00532237" w:rsidP="00F84122">
            <w:pPr>
              <w:pStyle w:val="Default"/>
              <w:jc w:val="center"/>
              <w:rPr>
                <w:rFonts w:ascii="Cambria" w:hAnsi="Cambria"/>
                <w:sz w:val="20"/>
                <w:szCs w:val="20"/>
              </w:rPr>
            </w:pPr>
            <w:r w:rsidRPr="00D34515">
              <w:rPr>
                <w:rFonts w:ascii="Cambria" w:hAnsi="Cambria"/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4DA7F40B" w14:textId="77777777" w:rsidR="00532237" w:rsidRPr="00D34515" w:rsidRDefault="00532237" w:rsidP="00F84122">
            <w:pPr>
              <w:pStyle w:val="Default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3F4A2E2D" w14:textId="77777777" w:rsidR="00532237" w:rsidRPr="00D34515" w:rsidRDefault="00532237" w:rsidP="00F84122">
            <w:pPr>
              <w:pStyle w:val="Default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D34515">
              <w:rPr>
                <w:rFonts w:ascii="Cambria" w:hAnsi="Cambria"/>
                <w:b/>
                <w:bCs/>
                <w:sz w:val="20"/>
                <w:szCs w:val="20"/>
              </w:rPr>
              <w:t>Kwalifikacje zawodowe tj.</w:t>
            </w:r>
          </w:p>
          <w:p w14:paraId="1BDA4892" w14:textId="77777777" w:rsidR="00532237" w:rsidRPr="00D34515" w:rsidRDefault="00532237" w:rsidP="00F84122">
            <w:pPr>
              <w:pStyle w:val="Default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D34515">
              <w:rPr>
                <w:rFonts w:ascii="Cambria" w:hAnsi="Cambria"/>
                <w:b/>
                <w:bCs/>
                <w:sz w:val="20"/>
                <w:szCs w:val="20"/>
              </w:rPr>
              <w:t>rodzaj i numer uprawnień budowlanych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201EC2D0" w14:textId="77777777" w:rsidR="00532237" w:rsidRPr="00D34515" w:rsidRDefault="00532237" w:rsidP="00F84122">
            <w:pPr>
              <w:pStyle w:val="Default"/>
              <w:jc w:val="center"/>
              <w:rPr>
                <w:rFonts w:ascii="Cambria" w:hAnsi="Cambria"/>
                <w:sz w:val="20"/>
                <w:szCs w:val="20"/>
              </w:rPr>
            </w:pPr>
            <w:r w:rsidRPr="00D34515">
              <w:rPr>
                <w:rFonts w:ascii="Cambria" w:hAnsi="Cambria"/>
                <w:b/>
                <w:bCs/>
                <w:sz w:val="20"/>
                <w:szCs w:val="20"/>
              </w:rPr>
              <w:t>Osoby będące w dyspozycji wykonawcy/oddane do dyspozycji przez inny podmiot</w:t>
            </w:r>
          </w:p>
        </w:tc>
      </w:tr>
      <w:tr w:rsidR="006077B6" w:rsidRPr="00D34515" w14:paraId="69B80B78" w14:textId="77777777" w:rsidTr="006F579E">
        <w:trPr>
          <w:trHeight w:val="942"/>
        </w:trPr>
        <w:tc>
          <w:tcPr>
            <w:tcW w:w="14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2788F" w14:textId="493A07D6" w:rsidR="006077B6" w:rsidRPr="006077B6" w:rsidRDefault="006077B6" w:rsidP="00F84122">
            <w:pPr>
              <w:pStyle w:val="Default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77B6">
              <w:rPr>
                <w:rFonts w:ascii="Cambria" w:hAnsi="Cambria"/>
                <w:b/>
                <w:bCs/>
                <w:sz w:val="20"/>
                <w:szCs w:val="20"/>
              </w:rPr>
              <w:t xml:space="preserve">Część 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………………..</w:t>
            </w:r>
          </w:p>
        </w:tc>
      </w:tr>
      <w:tr w:rsidR="00532237" w:rsidRPr="00D34515" w14:paraId="79FC6475" w14:textId="77777777" w:rsidTr="002B14BE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8BAC355" w14:textId="77777777" w:rsidR="00532237" w:rsidRPr="00D34515" w:rsidRDefault="00264077" w:rsidP="00F84122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20"/>
                <w:szCs w:val="20"/>
              </w:rPr>
            </w:pPr>
            <w:r w:rsidRPr="00D34515">
              <w:rPr>
                <w:rFonts w:ascii="Cambria" w:hAnsi="Cambria" w:cs="Arial"/>
                <w:spacing w:val="4"/>
                <w:sz w:val="20"/>
                <w:szCs w:val="20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FE45B37" w14:textId="77777777" w:rsidR="00532237" w:rsidRPr="00D34515" w:rsidRDefault="00532237" w:rsidP="00F84122">
            <w:pPr>
              <w:pStyle w:val="Defaul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68BFD76" w14:textId="2BAB45F2" w:rsidR="00532237" w:rsidRPr="00D34515" w:rsidRDefault="00EF459B" w:rsidP="00F84122">
            <w:pPr>
              <w:pStyle w:val="Default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Projektant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3875F5A" w14:textId="3ACFB89B" w:rsidR="00532237" w:rsidRDefault="00532237" w:rsidP="002752EB">
            <w:pPr>
              <w:pStyle w:val="Default"/>
              <w:ind w:left="142" w:right="141"/>
              <w:jc w:val="both"/>
              <w:rPr>
                <w:rFonts w:ascii="Cambria" w:hAnsi="Cambria"/>
                <w:sz w:val="20"/>
                <w:szCs w:val="20"/>
              </w:rPr>
            </w:pPr>
            <w:r w:rsidRPr="00D34515">
              <w:rPr>
                <w:rFonts w:ascii="Cambria" w:hAnsi="Cambria"/>
                <w:sz w:val="20"/>
                <w:szCs w:val="20"/>
              </w:rPr>
              <w:t xml:space="preserve">Uprawnienia budowlane do </w:t>
            </w:r>
            <w:r w:rsidR="00CE53F2">
              <w:rPr>
                <w:rFonts w:ascii="Cambria" w:hAnsi="Cambria"/>
                <w:sz w:val="20"/>
                <w:szCs w:val="20"/>
              </w:rPr>
              <w:t>projektowania</w:t>
            </w:r>
            <w:r w:rsidR="00EC49D8" w:rsidRPr="00D34515">
              <w:rPr>
                <w:rFonts w:ascii="Cambria" w:hAnsi="Cambria"/>
                <w:sz w:val="20"/>
                <w:szCs w:val="20"/>
              </w:rPr>
              <w:t xml:space="preserve"> w specjalności </w:t>
            </w:r>
            <w:r w:rsidR="00722E12" w:rsidRPr="00D34515">
              <w:rPr>
                <w:rFonts w:ascii="Cambria" w:hAnsi="Cambria"/>
                <w:sz w:val="20"/>
                <w:szCs w:val="20"/>
              </w:rPr>
              <w:t>drogowej</w:t>
            </w:r>
            <w:r w:rsidR="00E86DEB" w:rsidRPr="00D34515">
              <w:rPr>
                <w:rFonts w:ascii="Cambria" w:hAnsi="Cambria"/>
                <w:sz w:val="20"/>
                <w:szCs w:val="20"/>
              </w:rPr>
              <w:t>, posiadający</w:t>
            </w:r>
            <w:r w:rsidRPr="00D34515">
              <w:rPr>
                <w:rFonts w:ascii="Cambria" w:hAnsi="Cambria"/>
                <w:sz w:val="20"/>
                <w:szCs w:val="20"/>
              </w:rPr>
              <w:t xml:space="preserve"> doświadczenie </w:t>
            </w:r>
            <w:r w:rsidR="004039AF" w:rsidRPr="004039AF">
              <w:rPr>
                <w:rFonts w:ascii="Cambria" w:hAnsi="Cambria"/>
                <w:sz w:val="20"/>
                <w:szCs w:val="20"/>
              </w:rPr>
              <w:t xml:space="preserve">przy wykonaniu </w:t>
            </w:r>
            <w:r w:rsidR="004039AF">
              <w:rPr>
                <w:rFonts w:ascii="Cambria" w:hAnsi="Cambria"/>
                <w:sz w:val="20"/>
                <w:szCs w:val="20"/>
              </w:rPr>
              <w:t>…………………</w:t>
            </w:r>
            <w:r w:rsidR="004039AF" w:rsidRPr="004039AF">
              <w:rPr>
                <w:rFonts w:ascii="Cambria" w:hAnsi="Cambria"/>
                <w:sz w:val="20"/>
                <w:szCs w:val="20"/>
              </w:rPr>
              <w:t xml:space="preserve"> dokumentacji projektowej dla przedsięwzięcia związanego z budową lub przebudową  lub remontem lub rozbudową drogi/dróg</w:t>
            </w:r>
            <w:r w:rsidR="00F6566D" w:rsidRPr="00D34515">
              <w:rPr>
                <w:rFonts w:ascii="Cambria" w:hAnsi="Cambria"/>
                <w:sz w:val="20"/>
                <w:szCs w:val="20"/>
              </w:rPr>
              <w:t>.</w:t>
            </w:r>
          </w:p>
          <w:p w14:paraId="23517141" w14:textId="77777777" w:rsidR="004039AF" w:rsidRPr="00D34515" w:rsidRDefault="004039AF" w:rsidP="002752EB">
            <w:pPr>
              <w:pStyle w:val="Default"/>
              <w:ind w:left="142" w:right="141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  <w:p w14:paraId="4B61BE1C" w14:textId="77777777" w:rsidR="00362231" w:rsidRPr="00D34515" w:rsidRDefault="00532237" w:rsidP="00362231">
            <w:pPr>
              <w:pStyle w:val="Default"/>
              <w:spacing w:after="240"/>
              <w:ind w:left="142"/>
              <w:rPr>
                <w:rFonts w:ascii="Cambria" w:hAnsi="Cambria"/>
                <w:bCs/>
                <w:sz w:val="20"/>
                <w:szCs w:val="20"/>
              </w:rPr>
            </w:pPr>
            <w:r w:rsidRPr="00D34515">
              <w:rPr>
                <w:rFonts w:ascii="Cambria" w:hAnsi="Cambria"/>
                <w:bCs/>
                <w:sz w:val="20"/>
                <w:szCs w:val="20"/>
              </w:rPr>
              <w:t>Nr uprawnień ……………………..</w:t>
            </w:r>
          </w:p>
          <w:p w14:paraId="60B2FF66" w14:textId="77777777" w:rsidR="003E08F8" w:rsidRPr="00D34515" w:rsidRDefault="003E08F8" w:rsidP="003E08F8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D34515">
              <w:rPr>
                <w:rFonts w:ascii="Cambria" w:hAnsi="Cambria"/>
                <w:b/>
                <w:bCs/>
                <w:sz w:val="18"/>
                <w:szCs w:val="18"/>
              </w:rPr>
              <w:t>Doświadczenie zostało nabyte na następujących inwestycjach:</w:t>
            </w:r>
          </w:p>
          <w:p w14:paraId="4DFCC3DF" w14:textId="77777777" w:rsidR="003E08F8" w:rsidRPr="00D34515" w:rsidRDefault="003E08F8" w:rsidP="003E08F8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D34515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 w:rsidRPr="00D34515"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</w:t>
            </w:r>
          </w:p>
          <w:p w14:paraId="74F3175A" w14:textId="77777777" w:rsidR="003E08F8" w:rsidRPr="00D34515" w:rsidRDefault="003E08F8" w:rsidP="003E08F8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D34515"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</w:t>
            </w:r>
          </w:p>
          <w:p w14:paraId="2CD3D3A1" w14:textId="77777777" w:rsidR="003E08F8" w:rsidRPr="00D34515" w:rsidRDefault="003E08F8" w:rsidP="003E08F8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D34515"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inwestycji:………………………………………………..</w:t>
            </w:r>
          </w:p>
          <w:p w14:paraId="556A8BBF" w14:textId="77777777" w:rsidR="003E08F8" w:rsidRPr="00D34515" w:rsidRDefault="003E08F8" w:rsidP="003E08F8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D34515"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</w:t>
            </w:r>
          </w:p>
          <w:p w14:paraId="73800A6E" w14:textId="77777777" w:rsidR="003E08F8" w:rsidRPr="00D34515" w:rsidRDefault="003E08F8" w:rsidP="003E08F8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D34515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 w:rsidRPr="00D34515"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</w:t>
            </w:r>
          </w:p>
          <w:p w14:paraId="121D1B52" w14:textId="77777777" w:rsidR="003E08F8" w:rsidRPr="00D34515" w:rsidRDefault="003E08F8" w:rsidP="003E08F8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D34515"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</w:t>
            </w:r>
          </w:p>
          <w:p w14:paraId="01ADC7EC" w14:textId="77777777" w:rsidR="003E08F8" w:rsidRPr="00D34515" w:rsidRDefault="003E08F8" w:rsidP="003E08F8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D34515"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inwestycji:………………………………………………..</w:t>
            </w:r>
          </w:p>
          <w:p w14:paraId="02DB65E1" w14:textId="77777777" w:rsidR="003E08F8" w:rsidRPr="00D34515" w:rsidRDefault="003E08F8" w:rsidP="003E08F8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D34515"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</w:t>
            </w:r>
          </w:p>
          <w:p w14:paraId="35E0249C" w14:textId="77777777" w:rsidR="003E08F8" w:rsidRPr="00D34515" w:rsidRDefault="003E08F8" w:rsidP="003E08F8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D34515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 w:rsidRPr="00D34515"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</w:t>
            </w:r>
          </w:p>
          <w:p w14:paraId="72E9442A" w14:textId="77777777" w:rsidR="003E08F8" w:rsidRPr="00D34515" w:rsidRDefault="003E08F8" w:rsidP="003E08F8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D34515"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</w:t>
            </w:r>
          </w:p>
          <w:p w14:paraId="79E8ED19" w14:textId="77777777" w:rsidR="003E08F8" w:rsidRPr="00D34515" w:rsidRDefault="003E08F8" w:rsidP="003E08F8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D34515"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inwestycji:………………………………………………..</w:t>
            </w:r>
          </w:p>
          <w:p w14:paraId="7918FD8E" w14:textId="77777777" w:rsidR="0014290E" w:rsidRDefault="003E08F8" w:rsidP="00E92937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D34515"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</w:t>
            </w:r>
          </w:p>
          <w:p w14:paraId="550F12D0" w14:textId="77777777" w:rsidR="00EF459B" w:rsidRPr="00D34515" w:rsidRDefault="00EF459B" w:rsidP="00EF459B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D34515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lastRenderedPageBreak/>
              <w:t>Nazwa inwestycji</w:t>
            </w:r>
            <w:r w:rsidRPr="00D34515"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</w:t>
            </w:r>
          </w:p>
          <w:p w14:paraId="3E5198EB" w14:textId="77777777" w:rsidR="00EF459B" w:rsidRPr="00D34515" w:rsidRDefault="00EF459B" w:rsidP="00EF459B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D34515"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</w:t>
            </w:r>
          </w:p>
          <w:p w14:paraId="5B6443AA" w14:textId="77777777" w:rsidR="00EF459B" w:rsidRPr="00D34515" w:rsidRDefault="00EF459B" w:rsidP="00EF459B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D34515"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inwestycji:………………………………………………..</w:t>
            </w:r>
          </w:p>
          <w:p w14:paraId="3084B7DC" w14:textId="77777777" w:rsidR="00EF459B" w:rsidRDefault="00EF459B" w:rsidP="00EF459B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D34515"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</w:t>
            </w:r>
          </w:p>
          <w:p w14:paraId="38166B0A" w14:textId="64A7168D" w:rsidR="00EF459B" w:rsidRPr="00D34515" w:rsidRDefault="00EF459B" w:rsidP="00E92937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4F152A16" w14:textId="77777777" w:rsidR="00532237" w:rsidRPr="00D34515" w:rsidRDefault="00532237" w:rsidP="00F84122">
            <w:pPr>
              <w:pStyle w:val="Default"/>
              <w:ind w:left="142"/>
              <w:jc w:val="center"/>
              <w:rPr>
                <w:rFonts w:ascii="Cambria" w:hAnsi="Cambria"/>
                <w:sz w:val="20"/>
                <w:szCs w:val="20"/>
              </w:rPr>
            </w:pPr>
            <w:r w:rsidRPr="00D34515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Własne / oddane do dyspozycji *</w:t>
            </w:r>
          </w:p>
        </w:tc>
      </w:tr>
    </w:tbl>
    <w:p w14:paraId="24142F86" w14:textId="6A8D4BEB" w:rsidR="0032655D" w:rsidRPr="00D34515" w:rsidRDefault="0032655D" w:rsidP="0032655D">
      <w:pPr>
        <w:pStyle w:val="default0"/>
        <w:spacing w:before="120" w:beforeAutospacing="0" w:after="120" w:afterAutospacing="0"/>
        <w:ind w:right="816"/>
        <w:jc w:val="both"/>
        <w:rPr>
          <w:rFonts w:ascii="Cambria" w:hAnsi="Cambria" w:cs="Arial"/>
          <w:sz w:val="20"/>
          <w:szCs w:val="20"/>
        </w:rPr>
      </w:pPr>
      <w:r w:rsidRPr="00D34515">
        <w:rPr>
          <w:rFonts w:ascii="Cambria" w:hAnsi="Cambria" w:cs="Arial"/>
          <w:b/>
          <w:bCs/>
          <w:sz w:val="20"/>
          <w:szCs w:val="20"/>
        </w:rPr>
        <w:t xml:space="preserve">Uwaga! </w:t>
      </w:r>
      <w:r w:rsidRPr="00D34515">
        <w:rPr>
          <w:rFonts w:ascii="Cambria" w:hAnsi="Cambria" w:cs="Arial"/>
          <w:sz w:val="20"/>
          <w:szCs w:val="20"/>
        </w:rPr>
        <w:t xml:space="preserve">oświadczam(my), </w:t>
      </w:r>
      <w:r w:rsidRPr="00D34515">
        <w:rPr>
          <w:rFonts w:ascii="Cambria" w:hAnsi="Cambria" w:cs="Arial"/>
          <w:b/>
          <w:bCs/>
          <w:sz w:val="20"/>
          <w:szCs w:val="20"/>
        </w:rPr>
        <w:t>że osoba wskazana</w:t>
      </w:r>
      <w:r w:rsidRPr="00D34515">
        <w:rPr>
          <w:rFonts w:ascii="Cambria" w:hAnsi="Cambria" w:cs="Arial"/>
          <w:sz w:val="20"/>
          <w:szCs w:val="20"/>
        </w:rPr>
        <w:t>, będzie uczestniczyć w wykonywaniu zamówienia i posiada upr</w:t>
      </w:r>
      <w:r w:rsidR="00B7099A" w:rsidRPr="00D34515">
        <w:rPr>
          <w:rFonts w:ascii="Cambria" w:hAnsi="Cambria" w:cs="Arial"/>
          <w:sz w:val="20"/>
          <w:szCs w:val="20"/>
        </w:rPr>
        <w:t xml:space="preserve">awnienia wymagane w postawionym </w:t>
      </w:r>
      <w:r w:rsidRPr="00D34515">
        <w:rPr>
          <w:rFonts w:ascii="Cambria" w:hAnsi="Cambria" w:cs="Arial"/>
          <w:sz w:val="20"/>
          <w:szCs w:val="20"/>
        </w:rPr>
        <w:t>warunku w SWZ i może sprawować wymienioną funkcję zgodnie z Prawem Budowlanym</w:t>
      </w:r>
      <w:r w:rsidR="008513C9" w:rsidRPr="00D34515">
        <w:rPr>
          <w:rFonts w:ascii="Cambria" w:hAnsi="Cambria" w:cs="Arial"/>
          <w:sz w:val="20"/>
          <w:szCs w:val="20"/>
        </w:rPr>
        <w:t>.</w:t>
      </w:r>
      <w:r w:rsidRPr="00D34515">
        <w:rPr>
          <w:rFonts w:ascii="Cambria" w:hAnsi="Cambria" w:cs="Arial"/>
          <w:sz w:val="20"/>
          <w:szCs w:val="20"/>
        </w:rPr>
        <w:t xml:space="preserve"> </w:t>
      </w:r>
    </w:p>
    <w:p w14:paraId="356FE75F" w14:textId="77777777" w:rsidR="00461FBB" w:rsidRPr="00D34515" w:rsidRDefault="0032655D" w:rsidP="0032655D">
      <w:pPr>
        <w:pStyle w:val="Default"/>
        <w:rPr>
          <w:rFonts w:ascii="Cambria" w:hAnsi="Cambria"/>
          <w:color w:val="auto"/>
          <w:sz w:val="20"/>
          <w:szCs w:val="20"/>
        </w:rPr>
      </w:pPr>
      <w:r w:rsidRPr="00D34515">
        <w:rPr>
          <w:rFonts w:ascii="Cambria" w:hAnsi="Cambria"/>
          <w:sz w:val="16"/>
          <w:szCs w:val="16"/>
        </w:rPr>
        <w:t xml:space="preserve">* niepotrzebne skreślić ( jeżeli wykonawca pozostaje w stosunku umowy </w:t>
      </w:r>
      <w:proofErr w:type="spellStart"/>
      <w:r w:rsidRPr="00D34515">
        <w:rPr>
          <w:rFonts w:ascii="Cambria" w:hAnsi="Cambria"/>
          <w:sz w:val="16"/>
          <w:szCs w:val="16"/>
        </w:rPr>
        <w:t>cywilno</w:t>
      </w:r>
      <w:proofErr w:type="spellEnd"/>
      <w:r w:rsidRPr="00D34515">
        <w:rPr>
          <w:rFonts w:ascii="Cambria" w:hAnsi="Cambria"/>
          <w:sz w:val="16"/>
          <w:szCs w:val="16"/>
        </w:rPr>
        <w:t xml:space="preserve"> prawnej pozostawiamy własne)</w:t>
      </w:r>
    </w:p>
    <w:sectPr w:rsidR="00461FBB" w:rsidRPr="00D34515" w:rsidSect="00127B5D">
      <w:headerReference w:type="default" r:id="rId11"/>
      <w:footerReference w:type="even" r:id="rId12"/>
      <w:footerReference w:type="default" r:id="rId13"/>
      <w:headerReference w:type="first" r:id="rId14"/>
      <w:pgSz w:w="16838" w:h="11906" w:orient="landscape"/>
      <w:pgMar w:top="966" w:right="1418" w:bottom="1276" w:left="1418" w:header="142" w:footer="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8B78E" w14:textId="77777777" w:rsidR="00C040E5" w:rsidRDefault="00C040E5">
      <w:r>
        <w:separator/>
      </w:r>
    </w:p>
  </w:endnote>
  <w:endnote w:type="continuationSeparator" w:id="0">
    <w:p w14:paraId="3B271897" w14:textId="77777777" w:rsidR="00C040E5" w:rsidRDefault="00C04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Times-Roman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9AF45" w14:textId="77777777" w:rsidR="003F0785" w:rsidRDefault="003F078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E5595C0" w14:textId="77777777" w:rsidR="003F0785" w:rsidRDefault="003F078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703F2" w14:textId="77777777" w:rsidR="00722E12" w:rsidRPr="00957F81" w:rsidRDefault="00722E12" w:rsidP="00722E12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bookmarkStart w:id="0" w:name="_Hlk69027743"/>
    <w:r w:rsidRPr="00520C61">
      <w:rPr>
        <w:rFonts w:ascii="Arial" w:hAnsi="Arial" w:cs="Arial"/>
        <w:b/>
        <w:bCs/>
        <w:sz w:val="20"/>
        <w:szCs w:val="20"/>
        <w:highlight w:val="yellow"/>
      </w:rPr>
      <w:t>Dokument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musi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być podpisana kwalifikowanym podpisem elektronicznym lub podpisem zaufanym lub</w:t>
    </w:r>
    <w:r>
      <w:rPr>
        <w:rFonts w:ascii="Arial" w:hAnsi="Arial" w:cs="Arial"/>
        <w:b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podpisem osobistym</w:t>
    </w:r>
    <w:r w:rsidRPr="00957F81">
      <w:rPr>
        <w:rFonts w:ascii="Arial" w:hAnsi="Arial" w:cs="Arial"/>
        <w:sz w:val="20"/>
        <w:szCs w:val="20"/>
        <w:highlight w:val="yellow"/>
      </w:rPr>
      <w:t>.</w:t>
    </w:r>
  </w:p>
  <w:bookmarkEnd w:id="0"/>
  <w:p w14:paraId="177E523B" w14:textId="77777777" w:rsidR="003F0785" w:rsidRPr="00722E12" w:rsidRDefault="003F0785" w:rsidP="00722E12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496C1" w14:textId="77777777" w:rsidR="00C040E5" w:rsidRDefault="00C040E5">
      <w:r>
        <w:separator/>
      </w:r>
    </w:p>
  </w:footnote>
  <w:footnote w:type="continuationSeparator" w:id="0">
    <w:p w14:paraId="67530B45" w14:textId="77777777" w:rsidR="00C040E5" w:rsidRDefault="00C040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748B3" w14:textId="77777777" w:rsidR="00EB5407" w:rsidRDefault="00EB5407" w:rsidP="00EB5407">
    <w:pPr>
      <w:pStyle w:val="Nagwek"/>
      <w:pBdr>
        <w:bottom w:val="single" w:sz="4" w:space="1" w:color="auto"/>
      </w:pBdr>
      <w:tabs>
        <w:tab w:val="left" w:pos="3525"/>
      </w:tabs>
      <w:jc w:val="right"/>
      <w:rPr>
        <w:rFonts w:ascii="Cambria" w:eastAsia="Times-Roman" w:hAnsi="Cambria" w:cs="Arial"/>
        <w:color w:val="000000"/>
        <w:sz w:val="18"/>
        <w:szCs w:val="18"/>
        <w:lang w:val="pl-PL"/>
      </w:rPr>
    </w:pPr>
  </w:p>
  <w:p w14:paraId="21FCD252" w14:textId="77777777" w:rsidR="006658B2" w:rsidRPr="006658B2" w:rsidRDefault="006658B2" w:rsidP="006658B2">
    <w:pPr>
      <w:pStyle w:val="Nagwek"/>
      <w:pBdr>
        <w:bottom w:val="single" w:sz="4" w:space="1" w:color="auto"/>
      </w:pBdr>
      <w:tabs>
        <w:tab w:val="left" w:pos="3525"/>
      </w:tabs>
      <w:rPr>
        <w:rFonts w:ascii="Cambria" w:eastAsia="Times-Roman" w:hAnsi="Cambria" w:cs="Arial"/>
        <w:i/>
        <w:sz w:val="20"/>
        <w:szCs w:val="20"/>
      </w:rPr>
    </w:pPr>
  </w:p>
  <w:p w14:paraId="43118413" w14:textId="46176D48" w:rsidR="00510364" w:rsidRDefault="00510364" w:rsidP="00510364">
    <w:pPr>
      <w:pStyle w:val="Nagwek"/>
      <w:pBdr>
        <w:bottom w:val="single" w:sz="4" w:space="1" w:color="auto"/>
      </w:pBdr>
      <w:tabs>
        <w:tab w:val="left" w:pos="3525"/>
      </w:tabs>
      <w:rPr>
        <w:rFonts w:ascii="Arial" w:hAnsi="Arial" w:cs="Arial"/>
        <w:bCs/>
        <w:iCs/>
        <w:sz w:val="20"/>
        <w:szCs w:val="20"/>
        <w:lang w:val="pl-PL"/>
      </w:rPr>
    </w:pPr>
    <w:r>
      <w:rPr>
        <w:rFonts w:ascii="Arial" w:eastAsia="Times-Roman" w:hAnsi="Arial" w:cs="Arial"/>
        <w:bCs/>
        <w:iCs/>
        <w:sz w:val="20"/>
        <w:szCs w:val="20"/>
        <w:lang w:val="pl-PL"/>
      </w:rPr>
      <w:t xml:space="preserve">Nr postępowania </w:t>
    </w:r>
    <w:r>
      <w:rPr>
        <w:rFonts w:ascii="Arial" w:eastAsia="Times-Roman" w:hAnsi="Arial" w:cs="Arial"/>
        <w:bCs/>
        <w:iCs/>
        <w:sz w:val="20"/>
        <w:szCs w:val="20"/>
      </w:rPr>
      <w:t>:</w:t>
    </w:r>
    <w:r>
      <w:rPr>
        <w:rFonts w:ascii="Arial" w:eastAsia="Times-Roman" w:hAnsi="Arial" w:cs="Arial"/>
        <w:bCs/>
        <w:iCs/>
        <w:sz w:val="20"/>
        <w:szCs w:val="20"/>
        <w:lang w:val="pl-PL"/>
      </w:rPr>
      <w:t xml:space="preserve"> </w:t>
    </w:r>
    <w:r w:rsidR="009751E5">
      <w:rPr>
        <w:rFonts w:ascii="Arial" w:eastAsia="Times-Roman" w:hAnsi="Arial" w:cs="Arial"/>
        <w:bCs/>
        <w:iCs/>
        <w:sz w:val="20"/>
        <w:szCs w:val="20"/>
      </w:rPr>
      <w:t>IPM.D.271.5.2021</w:t>
    </w:r>
  </w:p>
  <w:p w14:paraId="30C784E6" w14:textId="77777777" w:rsidR="003F0785" w:rsidRPr="00EB5407" w:rsidRDefault="003F0785" w:rsidP="00EB5407">
    <w:pPr>
      <w:pStyle w:val="Nagwek"/>
      <w:rPr>
        <w:rFonts w:eastAsia="Times-Roman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FB46C" w14:textId="77777777" w:rsidR="00084BF3" w:rsidRDefault="00084BF3" w:rsidP="00084BF3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jc w:val="center"/>
      <w:rPr>
        <w:rFonts w:ascii="Cambria" w:eastAsia="Times-Roman" w:hAnsi="Cambria" w:cs="Arial"/>
        <w:color w:val="FF0000"/>
        <w:sz w:val="18"/>
        <w:szCs w:val="18"/>
        <w:lang w:val="pl-PL"/>
      </w:rPr>
    </w:pPr>
    <w:bookmarkStart w:id="1" w:name="_Hlk34856524"/>
    <w:bookmarkStart w:id="2" w:name="_Hlk34856525"/>
  </w:p>
  <w:bookmarkEnd w:id="1"/>
  <w:bookmarkEnd w:id="2"/>
  <w:p w14:paraId="6DDC459A" w14:textId="57BB494A" w:rsidR="00A44DD7" w:rsidRPr="00424F85" w:rsidRDefault="00A44DD7" w:rsidP="00A44DD7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rPr>
        <w:rFonts w:ascii="Cambria" w:hAnsi="Cambria" w:cs="Arial"/>
        <w:bCs/>
        <w:iCs/>
        <w:sz w:val="20"/>
        <w:szCs w:val="20"/>
        <w:lang w:val="pl-PL"/>
      </w:rPr>
    </w:pPr>
    <w:r w:rsidRPr="00424F85">
      <w:rPr>
        <w:rFonts w:ascii="Cambria" w:eastAsia="Times-Roman" w:hAnsi="Cambria" w:cs="Arial"/>
        <w:bCs/>
        <w:iCs/>
        <w:sz w:val="20"/>
        <w:szCs w:val="20"/>
        <w:lang w:val="pl-PL"/>
      </w:rPr>
      <w:t xml:space="preserve">Nr referencyjny </w:t>
    </w:r>
    <w:r w:rsidRPr="00424F85">
      <w:rPr>
        <w:rFonts w:ascii="Cambria" w:eastAsia="Times-Roman" w:hAnsi="Cambria" w:cs="Arial"/>
        <w:bCs/>
        <w:iCs/>
        <w:sz w:val="20"/>
        <w:szCs w:val="20"/>
      </w:rPr>
      <w:t>:</w:t>
    </w:r>
    <w:r w:rsidRPr="00424F85">
      <w:rPr>
        <w:rFonts w:ascii="Cambria" w:eastAsia="Times-Roman" w:hAnsi="Cambria" w:cs="Arial"/>
        <w:bCs/>
        <w:iCs/>
        <w:sz w:val="20"/>
        <w:szCs w:val="20"/>
        <w:lang w:val="pl-PL"/>
      </w:rPr>
      <w:t xml:space="preserve"> </w:t>
    </w:r>
    <w:r w:rsidR="00712B71" w:rsidRPr="00424F85">
      <w:rPr>
        <w:rFonts w:ascii="Cambria" w:eastAsia="Times-Roman" w:hAnsi="Cambria" w:cs="Arial"/>
        <w:bCs/>
        <w:iCs/>
        <w:sz w:val="20"/>
        <w:szCs w:val="20"/>
        <w:lang w:val="pl-PL"/>
      </w:rPr>
      <w:t>IPM.D.271.</w:t>
    </w:r>
    <w:r w:rsidR="00CE53F2">
      <w:rPr>
        <w:rFonts w:ascii="Cambria" w:eastAsia="Times-Roman" w:hAnsi="Cambria" w:cs="Arial"/>
        <w:bCs/>
        <w:iCs/>
        <w:sz w:val="20"/>
        <w:szCs w:val="20"/>
        <w:lang w:val="pl-PL"/>
      </w:rPr>
      <w:t>6</w:t>
    </w:r>
    <w:r w:rsidR="00712B71" w:rsidRPr="00424F85">
      <w:rPr>
        <w:rFonts w:ascii="Cambria" w:eastAsia="Times-Roman" w:hAnsi="Cambria" w:cs="Arial"/>
        <w:bCs/>
        <w:iCs/>
        <w:sz w:val="20"/>
        <w:szCs w:val="20"/>
        <w:lang w:val="pl-PL"/>
      </w:rPr>
      <w:t>.202</w:t>
    </w:r>
    <w:r w:rsidR="005C11D1" w:rsidRPr="00424F85">
      <w:rPr>
        <w:rFonts w:ascii="Cambria" w:eastAsia="Times-Roman" w:hAnsi="Cambria" w:cs="Arial"/>
        <w:bCs/>
        <w:iCs/>
        <w:sz w:val="20"/>
        <w:szCs w:val="20"/>
        <w:lang w:val="pl-PL"/>
      </w:rPr>
      <w:t>2</w:t>
    </w:r>
  </w:p>
  <w:p w14:paraId="0CB5BECF" w14:textId="77777777" w:rsidR="00084BF3" w:rsidRPr="00C90667" w:rsidRDefault="00084BF3" w:rsidP="00084BF3">
    <w:pPr>
      <w:pStyle w:val="Nagwek"/>
    </w:pPr>
  </w:p>
  <w:p w14:paraId="3365C5DF" w14:textId="77777777" w:rsidR="00127B5D" w:rsidRPr="00084BF3" w:rsidRDefault="00127B5D" w:rsidP="00084B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CB36353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4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4E013C"/>
    <w:multiLevelType w:val="hybridMultilevel"/>
    <w:tmpl w:val="793A4282"/>
    <w:lvl w:ilvl="0" w:tplc="E4680A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1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2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3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4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9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2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3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5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7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8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9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1" w15:restartNumberingAfterBreak="0">
    <w:nsid w:val="5CDD632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4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6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8926702"/>
    <w:multiLevelType w:val="hybridMultilevel"/>
    <w:tmpl w:val="9CACF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0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1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2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3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5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6" w15:restartNumberingAfterBreak="0">
    <w:nsid w:val="7DD4103E"/>
    <w:multiLevelType w:val="hybridMultilevel"/>
    <w:tmpl w:val="378A203E"/>
    <w:lvl w:ilvl="0" w:tplc="41B4F17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24322930">
    <w:abstractNumId w:val="37"/>
  </w:num>
  <w:num w:numId="2" w16cid:durableId="1647469227">
    <w:abstractNumId w:val="43"/>
  </w:num>
  <w:num w:numId="3" w16cid:durableId="1983383902">
    <w:abstractNumId w:val="31"/>
  </w:num>
  <w:num w:numId="4" w16cid:durableId="6490098">
    <w:abstractNumId w:val="27"/>
  </w:num>
  <w:num w:numId="5" w16cid:durableId="746271337">
    <w:abstractNumId w:val="20"/>
  </w:num>
  <w:num w:numId="6" w16cid:durableId="474102582">
    <w:abstractNumId w:val="34"/>
  </w:num>
  <w:num w:numId="7" w16cid:durableId="243297805">
    <w:abstractNumId w:val="38"/>
  </w:num>
  <w:num w:numId="8" w16cid:durableId="1161508531">
    <w:abstractNumId w:val="24"/>
  </w:num>
  <w:num w:numId="9" w16cid:durableId="400180065">
    <w:abstractNumId w:val="51"/>
  </w:num>
  <w:num w:numId="10" w16cid:durableId="2068605120">
    <w:abstractNumId w:val="57"/>
  </w:num>
  <w:num w:numId="11" w16cid:durableId="674459488">
    <w:abstractNumId w:val="21"/>
  </w:num>
  <w:num w:numId="12" w16cid:durableId="213277083">
    <w:abstractNumId w:val="54"/>
  </w:num>
  <w:num w:numId="13" w16cid:durableId="1243877569">
    <w:abstractNumId w:val="55"/>
  </w:num>
  <w:num w:numId="14" w16cid:durableId="1425757879">
    <w:abstractNumId w:val="13"/>
  </w:num>
  <w:num w:numId="15" w16cid:durableId="1786848827">
    <w:abstractNumId w:val="28"/>
  </w:num>
  <w:num w:numId="16" w16cid:durableId="1879858119">
    <w:abstractNumId w:val="33"/>
  </w:num>
  <w:num w:numId="17" w16cid:durableId="225839957">
    <w:abstractNumId w:val="50"/>
  </w:num>
  <w:num w:numId="18" w16cid:durableId="1427262545">
    <w:abstractNumId w:val="23"/>
  </w:num>
  <w:num w:numId="19" w16cid:durableId="173106432">
    <w:abstractNumId w:val="14"/>
  </w:num>
  <w:num w:numId="20" w16cid:durableId="1543976460">
    <w:abstractNumId w:val="17"/>
  </w:num>
  <w:num w:numId="21" w16cid:durableId="663362473">
    <w:abstractNumId w:val="44"/>
  </w:num>
  <w:num w:numId="22" w16cid:durableId="1480196126">
    <w:abstractNumId w:val="18"/>
  </w:num>
  <w:num w:numId="23" w16cid:durableId="1785347899">
    <w:abstractNumId w:val="49"/>
  </w:num>
  <w:num w:numId="24" w16cid:durableId="1986621036">
    <w:abstractNumId w:val="46"/>
  </w:num>
  <w:num w:numId="25" w16cid:durableId="437065175">
    <w:abstractNumId w:val="22"/>
  </w:num>
  <w:num w:numId="26" w16cid:durableId="874151472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03852520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60718338">
    <w:abstractNumId w:val="3"/>
  </w:num>
  <w:num w:numId="29" w16cid:durableId="333343118">
    <w:abstractNumId w:val="8"/>
  </w:num>
  <w:num w:numId="30" w16cid:durableId="936137735">
    <w:abstractNumId w:val="2"/>
  </w:num>
  <w:num w:numId="31" w16cid:durableId="1407728114">
    <w:abstractNumId w:val="42"/>
  </w:num>
  <w:num w:numId="32" w16cid:durableId="836461053">
    <w:abstractNumId w:val="11"/>
  </w:num>
  <w:num w:numId="33" w16cid:durableId="1429813841">
    <w:abstractNumId w:val="30"/>
  </w:num>
  <w:num w:numId="34" w16cid:durableId="1783256596">
    <w:abstractNumId w:val="45"/>
  </w:num>
  <w:num w:numId="35" w16cid:durableId="286543515">
    <w:abstractNumId w:val="16"/>
  </w:num>
  <w:num w:numId="36" w16cid:durableId="1095907626">
    <w:abstractNumId w:val="53"/>
  </w:num>
  <w:num w:numId="37" w16cid:durableId="157962645">
    <w:abstractNumId w:val="15"/>
  </w:num>
  <w:num w:numId="38" w16cid:durableId="1954438913">
    <w:abstractNumId w:val="9"/>
  </w:num>
  <w:num w:numId="39" w16cid:durableId="420568270">
    <w:abstractNumId w:val="25"/>
  </w:num>
  <w:num w:numId="40" w16cid:durableId="96800736">
    <w:abstractNumId w:val="39"/>
  </w:num>
  <w:num w:numId="41" w16cid:durableId="277874111">
    <w:abstractNumId w:val="35"/>
  </w:num>
  <w:num w:numId="42" w16cid:durableId="210360617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200825515">
    <w:abstractNumId w:val="29"/>
  </w:num>
  <w:num w:numId="44" w16cid:durableId="2002391484">
    <w:abstractNumId w:val="26"/>
  </w:num>
  <w:num w:numId="45" w16cid:durableId="1470900694">
    <w:abstractNumId w:val="12"/>
  </w:num>
  <w:num w:numId="46" w16cid:durableId="1678732766">
    <w:abstractNumId w:val="19"/>
  </w:num>
  <w:num w:numId="47" w16cid:durableId="1736002949">
    <w:abstractNumId w:val="56"/>
  </w:num>
  <w:num w:numId="48" w16cid:durableId="572663063">
    <w:abstractNumId w:val="48"/>
  </w:num>
  <w:num w:numId="49" w16cid:durableId="889607127">
    <w:abstractNumId w:val="41"/>
  </w:num>
  <w:num w:numId="50" w16cid:durableId="783958834">
    <w:abstractNumId w:val="1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932"/>
    <w:rsid w:val="0000347E"/>
    <w:rsid w:val="00005154"/>
    <w:rsid w:val="000065EB"/>
    <w:rsid w:val="000066DD"/>
    <w:rsid w:val="00006898"/>
    <w:rsid w:val="00006D71"/>
    <w:rsid w:val="00007E0C"/>
    <w:rsid w:val="00012004"/>
    <w:rsid w:val="000231AC"/>
    <w:rsid w:val="000239D4"/>
    <w:rsid w:val="00023F47"/>
    <w:rsid w:val="00025659"/>
    <w:rsid w:val="00026E3B"/>
    <w:rsid w:val="00027CE9"/>
    <w:rsid w:val="00033DF6"/>
    <w:rsid w:val="00033E37"/>
    <w:rsid w:val="0003703F"/>
    <w:rsid w:val="000379F7"/>
    <w:rsid w:val="00041617"/>
    <w:rsid w:val="00042263"/>
    <w:rsid w:val="00042314"/>
    <w:rsid w:val="00042B17"/>
    <w:rsid w:val="000433F8"/>
    <w:rsid w:val="00044B6B"/>
    <w:rsid w:val="00047EF2"/>
    <w:rsid w:val="0005033E"/>
    <w:rsid w:val="00054BF5"/>
    <w:rsid w:val="00055851"/>
    <w:rsid w:val="00057602"/>
    <w:rsid w:val="00061F88"/>
    <w:rsid w:val="0006206E"/>
    <w:rsid w:val="00063849"/>
    <w:rsid w:val="000675E7"/>
    <w:rsid w:val="00070743"/>
    <w:rsid w:val="00070AE1"/>
    <w:rsid w:val="000726CE"/>
    <w:rsid w:val="00075847"/>
    <w:rsid w:val="00075E3A"/>
    <w:rsid w:val="00080D85"/>
    <w:rsid w:val="000811E5"/>
    <w:rsid w:val="00083030"/>
    <w:rsid w:val="00084151"/>
    <w:rsid w:val="00084BF3"/>
    <w:rsid w:val="000858B3"/>
    <w:rsid w:val="00090A82"/>
    <w:rsid w:val="00094945"/>
    <w:rsid w:val="00095478"/>
    <w:rsid w:val="000970DD"/>
    <w:rsid w:val="000A0528"/>
    <w:rsid w:val="000A1940"/>
    <w:rsid w:val="000A1981"/>
    <w:rsid w:val="000A27ED"/>
    <w:rsid w:val="000A3BB7"/>
    <w:rsid w:val="000A40F9"/>
    <w:rsid w:val="000A660B"/>
    <w:rsid w:val="000B0B94"/>
    <w:rsid w:val="000B0FF6"/>
    <w:rsid w:val="000B2EE7"/>
    <w:rsid w:val="000B37AC"/>
    <w:rsid w:val="000B59DA"/>
    <w:rsid w:val="000C0237"/>
    <w:rsid w:val="000C152C"/>
    <w:rsid w:val="000C1FE3"/>
    <w:rsid w:val="000C3646"/>
    <w:rsid w:val="000C6E74"/>
    <w:rsid w:val="000D2A17"/>
    <w:rsid w:val="000D40FD"/>
    <w:rsid w:val="000E05B9"/>
    <w:rsid w:val="000E4E2A"/>
    <w:rsid w:val="000E7F53"/>
    <w:rsid w:val="0010294D"/>
    <w:rsid w:val="00102A85"/>
    <w:rsid w:val="00102C0C"/>
    <w:rsid w:val="00103155"/>
    <w:rsid w:val="001054D9"/>
    <w:rsid w:val="00107FB9"/>
    <w:rsid w:val="00111ECF"/>
    <w:rsid w:val="00114AAA"/>
    <w:rsid w:val="00114EE9"/>
    <w:rsid w:val="0011507F"/>
    <w:rsid w:val="001201D6"/>
    <w:rsid w:val="001218E1"/>
    <w:rsid w:val="00122276"/>
    <w:rsid w:val="00126E65"/>
    <w:rsid w:val="00127B5D"/>
    <w:rsid w:val="001308CE"/>
    <w:rsid w:val="00131262"/>
    <w:rsid w:val="00134702"/>
    <w:rsid w:val="001357B0"/>
    <w:rsid w:val="00135BB5"/>
    <w:rsid w:val="00136D09"/>
    <w:rsid w:val="00137870"/>
    <w:rsid w:val="001405D1"/>
    <w:rsid w:val="00140DF0"/>
    <w:rsid w:val="0014185A"/>
    <w:rsid w:val="0014290E"/>
    <w:rsid w:val="00143610"/>
    <w:rsid w:val="0014366A"/>
    <w:rsid w:val="00145F79"/>
    <w:rsid w:val="0014707D"/>
    <w:rsid w:val="00153332"/>
    <w:rsid w:val="00156724"/>
    <w:rsid w:val="001568FB"/>
    <w:rsid w:val="00157704"/>
    <w:rsid w:val="0016212F"/>
    <w:rsid w:val="00162505"/>
    <w:rsid w:val="00162560"/>
    <w:rsid w:val="00164F38"/>
    <w:rsid w:val="00165D29"/>
    <w:rsid w:val="001720B9"/>
    <w:rsid w:val="0017416A"/>
    <w:rsid w:val="00174344"/>
    <w:rsid w:val="00176E50"/>
    <w:rsid w:val="001816EE"/>
    <w:rsid w:val="001866AD"/>
    <w:rsid w:val="00191FF7"/>
    <w:rsid w:val="00192C7B"/>
    <w:rsid w:val="00194CF3"/>
    <w:rsid w:val="00197122"/>
    <w:rsid w:val="001979DB"/>
    <w:rsid w:val="001A4C70"/>
    <w:rsid w:val="001A5611"/>
    <w:rsid w:val="001A7799"/>
    <w:rsid w:val="001B000A"/>
    <w:rsid w:val="001B3135"/>
    <w:rsid w:val="001B59ED"/>
    <w:rsid w:val="001B65FF"/>
    <w:rsid w:val="001C12C8"/>
    <w:rsid w:val="001C1F98"/>
    <w:rsid w:val="001C256F"/>
    <w:rsid w:val="001C3109"/>
    <w:rsid w:val="001C33AC"/>
    <w:rsid w:val="001C3C1E"/>
    <w:rsid w:val="001C4E52"/>
    <w:rsid w:val="001C67DA"/>
    <w:rsid w:val="001C7926"/>
    <w:rsid w:val="001C7C3F"/>
    <w:rsid w:val="001D6CF9"/>
    <w:rsid w:val="001E319E"/>
    <w:rsid w:val="001E6C02"/>
    <w:rsid w:val="001E6F19"/>
    <w:rsid w:val="001E7085"/>
    <w:rsid w:val="001F1C7C"/>
    <w:rsid w:val="001F3802"/>
    <w:rsid w:val="001F4FD3"/>
    <w:rsid w:val="001F516F"/>
    <w:rsid w:val="001F60E2"/>
    <w:rsid w:val="001F6ECF"/>
    <w:rsid w:val="002013CA"/>
    <w:rsid w:val="0020146F"/>
    <w:rsid w:val="00204600"/>
    <w:rsid w:val="00205194"/>
    <w:rsid w:val="00210DCE"/>
    <w:rsid w:val="00211D44"/>
    <w:rsid w:val="0021284A"/>
    <w:rsid w:val="00213968"/>
    <w:rsid w:val="00214586"/>
    <w:rsid w:val="00222F60"/>
    <w:rsid w:val="002232E2"/>
    <w:rsid w:val="00223335"/>
    <w:rsid w:val="00223750"/>
    <w:rsid w:val="002248A3"/>
    <w:rsid w:val="00224C77"/>
    <w:rsid w:val="00225324"/>
    <w:rsid w:val="00227E39"/>
    <w:rsid w:val="00233770"/>
    <w:rsid w:val="00236234"/>
    <w:rsid w:val="00241840"/>
    <w:rsid w:val="00241C6C"/>
    <w:rsid w:val="002447F6"/>
    <w:rsid w:val="00244BB6"/>
    <w:rsid w:val="00246A11"/>
    <w:rsid w:val="00252051"/>
    <w:rsid w:val="00255734"/>
    <w:rsid w:val="00256EDD"/>
    <w:rsid w:val="00257369"/>
    <w:rsid w:val="00261B89"/>
    <w:rsid w:val="00264077"/>
    <w:rsid w:val="0026568F"/>
    <w:rsid w:val="0026706B"/>
    <w:rsid w:val="002678AB"/>
    <w:rsid w:val="00271D38"/>
    <w:rsid w:val="00272E2B"/>
    <w:rsid w:val="002752EB"/>
    <w:rsid w:val="002814D4"/>
    <w:rsid w:val="002837ED"/>
    <w:rsid w:val="0028785C"/>
    <w:rsid w:val="002947F3"/>
    <w:rsid w:val="002953C0"/>
    <w:rsid w:val="002A2237"/>
    <w:rsid w:val="002A2640"/>
    <w:rsid w:val="002A4CEF"/>
    <w:rsid w:val="002A5798"/>
    <w:rsid w:val="002A5876"/>
    <w:rsid w:val="002A7F4E"/>
    <w:rsid w:val="002B14BE"/>
    <w:rsid w:val="002B17BD"/>
    <w:rsid w:val="002B6740"/>
    <w:rsid w:val="002B72C5"/>
    <w:rsid w:val="002C317E"/>
    <w:rsid w:val="002C49D9"/>
    <w:rsid w:val="002C6B65"/>
    <w:rsid w:val="002C75A5"/>
    <w:rsid w:val="002D645D"/>
    <w:rsid w:val="002D67E0"/>
    <w:rsid w:val="002D6BEA"/>
    <w:rsid w:val="002D711A"/>
    <w:rsid w:val="002D7208"/>
    <w:rsid w:val="002D74BE"/>
    <w:rsid w:val="002D7AED"/>
    <w:rsid w:val="002E0A89"/>
    <w:rsid w:val="002F0291"/>
    <w:rsid w:val="002F16D6"/>
    <w:rsid w:val="002F26C4"/>
    <w:rsid w:val="002F79CA"/>
    <w:rsid w:val="003008FD"/>
    <w:rsid w:val="00301638"/>
    <w:rsid w:val="00302515"/>
    <w:rsid w:val="00302B07"/>
    <w:rsid w:val="00302C90"/>
    <w:rsid w:val="003059C3"/>
    <w:rsid w:val="003062AC"/>
    <w:rsid w:val="00310A34"/>
    <w:rsid w:val="0031370D"/>
    <w:rsid w:val="00313888"/>
    <w:rsid w:val="00315240"/>
    <w:rsid w:val="00315A87"/>
    <w:rsid w:val="00316939"/>
    <w:rsid w:val="00320DC8"/>
    <w:rsid w:val="003234A7"/>
    <w:rsid w:val="00325720"/>
    <w:rsid w:val="0032655D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50282"/>
    <w:rsid w:val="00351AB7"/>
    <w:rsid w:val="00351E47"/>
    <w:rsid w:val="00353E34"/>
    <w:rsid w:val="00354735"/>
    <w:rsid w:val="003600E2"/>
    <w:rsid w:val="00362231"/>
    <w:rsid w:val="00362C90"/>
    <w:rsid w:val="00364A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A1A6D"/>
    <w:rsid w:val="003A21AC"/>
    <w:rsid w:val="003A2551"/>
    <w:rsid w:val="003A41B1"/>
    <w:rsid w:val="003A4DC1"/>
    <w:rsid w:val="003A5908"/>
    <w:rsid w:val="003A5A9D"/>
    <w:rsid w:val="003A5E55"/>
    <w:rsid w:val="003A7227"/>
    <w:rsid w:val="003B114B"/>
    <w:rsid w:val="003B13A9"/>
    <w:rsid w:val="003B23CA"/>
    <w:rsid w:val="003B58BF"/>
    <w:rsid w:val="003B6F73"/>
    <w:rsid w:val="003C48F1"/>
    <w:rsid w:val="003C4B19"/>
    <w:rsid w:val="003C659A"/>
    <w:rsid w:val="003C7514"/>
    <w:rsid w:val="003D1ED1"/>
    <w:rsid w:val="003D4FCB"/>
    <w:rsid w:val="003E08F8"/>
    <w:rsid w:val="003E2FE9"/>
    <w:rsid w:val="003E4162"/>
    <w:rsid w:val="003E464A"/>
    <w:rsid w:val="003E719D"/>
    <w:rsid w:val="003F0669"/>
    <w:rsid w:val="003F0785"/>
    <w:rsid w:val="003F3E9E"/>
    <w:rsid w:val="003F49E2"/>
    <w:rsid w:val="003F503B"/>
    <w:rsid w:val="003F5826"/>
    <w:rsid w:val="003F5882"/>
    <w:rsid w:val="003F60D2"/>
    <w:rsid w:val="00400735"/>
    <w:rsid w:val="004039AF"/>
    <w:rsid w:val="00404595"/>
    <w:rsid w:val="00405505"/>
    <w:rsid w:val="00410D38"/>
    <w:rsid w:val="0041331B"/>
    <w:rsid w:val="00414CF9"/>
    <w:rsid w:val="00420580"/>
    <w:rsid w:val="00422FC5"/>
    <w:rsid w:val="00423457"/>
    <w:rsid w:val="004245B7"/>
    <w:rsid w:val="00424F85"/>
    <w:rsid w:val="00427A12"/>
    <w:rsid w:val="00436078"/>
    <w:rsid w:val="00436F25"/>
    <w:rsid w:val="004409ED"/>
    <w:rsid w:val="0044299C"/>
    <w:rsid w:val="0044374E"/>
    <w:rsid w:val="0044434A"/>
    <w:rsid w:val="00445639"/>
    <w:rsid w:val="00446E5C"/>
    <w:rsid w:val="004501D1"/>
    <w:rsid w:val="0045165D"/>
    <w:rsid w:val="004519E7"/>
    <w:rsid w:val="00451F84"/>
    <w:rsid w:val="004538F2"/>
    <w:rsid w:val="00460E98"/>
    <w:rsid w:val="00460EBC"/>
    <w:rsid w:val="004617BB"/>
    <w:rsid w:val="00461FBB"/>
    <w:rsid w:val="00462A4F"/>
    <w:rsid w:val="004639B5"/>
    <w:rsid w:val="0047062C"/>
    <w:rsid w:val="00472923"/>
    <w:rsid w:val="004748C0"/>
    <w:rsid w:val="00476528"/>
    <w:rsid w:val="00477ADD"/>
    <w:rsid w:val="00480774"/>
    <w:rsid w:val="004825FF"/>
    <w:rsid w:val="00483B12"/>
    <w:rsid w:val="00485B52"/>
    <w:rsid w:val="00485F70"/>
    <w:rsid w:val="00490F36"/>
    <w:rsid w:val="004934C5"/>
    <w:rsid w:val="00494A82"/>
    <w:rsid w:val="00494BF8"/>
    <w:rsid w:val="0049543B"/>
    <w:rsid w:val="004A1963"/>
    <w:rsid w:val="004A50BC"/>
    <w:rsid w:val="004A57A5"/>
    <w:rsid w:val="004A731F"/>
    <w:rsid w:val="004A76EB"/>
    <w:rsid w:val="004A7E36"/>
    <w:rsid w:val="004B2FE9"/>
    <w:rsid w:val="004B50F0"/>
    <w:rsid w:val="004B5569"/>
    <w:rsid w:val="004C0C45"/>
    <w:rsid w:val="004C1036"/>
    <w:rsid w:val="004C10D6"/>
    <w:rsid w:val="004C1B80"/>
    <w:rsid w:val="004C2620"/>
    <w:rsid w:val="004C2704"/>
    <w:rsid w:val="004C4725"/>
    <w:rsid w:val="004C52C0"/>
    <w:rsid w:val="004C6EE4"/>
    <w:rsid w:val="004D4CCE"/>
    <w:rsid w:val="004D63E9"/>
    <w:rsid w:val="004E179B"/>
    <w:rsid w:val="004E3410"/>
    <w:rsid w:val="004E4827"/>
    <w:rsid w:val="004E5DD6"/>
    <w:rsid w:val="004E6D1D"/>
    <w:rsid w:val="004E7F7A"/>
    <w:rsid w:val="004F1DB6"/>
    <w:rsid w:val="004F31B5"/>
    <w:rsid w:val="004F4549"/>
    <w:rsid w:val="004F4AC8"/>
    <w:rsid w:val="00500D3B"/>
    <w:rsid w:val="005038D7"/>
    <w:rsid w:val="00506BA7"/>
    <w:rsid w:val="00510327"/>
    <w:rsid w:val="00510364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23BF0"/>
    <w:rsid w:val="00532237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3C92"/>
    <w:rsid w:val="00564049"/>
    <w:rsid w:val="00564ED6"/>
    <w:rsid w:val="00566333"/>
    <w:rsid w:val="0056694D"/>
    <w:rsid w:val="005724C6"/>
    <w:rsid w:val="0057348E"/>
    <w:rsid w:val="005748ED"/>
    <w:rsid w:val="00580351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90C"/>
    <w:rsid w:val="00595F14"/>
    <w:rsid w:val="00596C55"/>
    <w:rsid w:val="005A1915"/>
    <w:rsid w:val="005A3AF6"/>
    <w:rsid w:val="005A4EF6"/>
    <w:rsid w:val="005A7D9C"/>
    <w:rsid w:val="005B07E1"/>
    <w:rsid w:val="005B1E12"/>
    <w:rsid w:val="005B588A"/>
    <w:rsid w:val="005C02F8"/>
    <w:rsid w:val="005C11D1"/>
    <w:rsid w:val="005C13F5"/>
    <w:rsid w:val="005C1C2E"/>
    <w:rsid w:val="005C2B74"/>
    <w:rsid w:val="005C52B4"/>
    <w:rsid w:val="005C74D9"/>
    <w:rsid w:val="005D2FD5"/>
    <w:rsid w:val="005D3855"/>
    <w:rsid w:val="005D3E53"/>
    <w:rsid w:val="005D49B2"/>
    <w:rsid w:val="005E109B"/>
    <w:rsid w:val="005E25BB"/>
    <w:rsid w:val="005E342A"/>
    <w:rsid w:val="005E7368"/>
    <w:rsid w:val="005F248D"/>
    <w:rsid w:val="005F3C52"/>
    <w:rsid w:val="005F51FC"/>
    <w:rsid w:val="005F53FF"/>
    <w:rsid w:val="00601FA4"/>
    <w:rsid w:val="006042A2"/>
    <w:rsid w:val="00606915"/>
    <w:rsid w:val="00607529"/>
    <w:rsid w:val="006077B6"/>
    <w:rsid w:val="00607E94"/>
    <w:rsid w:val="00612F9F"/>
    <w:rsid w:val="006230E3"/>
    <w:rsid w:val="00631F41"/>
    <w:rsid w:val="00633F9C"/>
    <w:rsid w:val="00635E34"/>
    <w:rsid w:val="00640A98"/>
    <w:rsid w:val="00642664"/>
    <w:rsid w:val="00644615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40B"/>
    <w:rsid w:val="006615B0"/>
    <w:rsid w:val="0066323E"/>
    <w:rsid w:val="00664AC0"/>
    <w:rsid w:val="006658B2"/>
    <w:rsid w:val="00667F63"/>
    <w:rsid w:val="00670104"/>
    <w:rsid w:val="006701F1"/>
    <w:rsid w:val="00672FAA"/>
    <w:rsid w:val="0067561C"/>
    <w:rsid w:val="006800B9"/>
    <w:rsid w:val="00680380"/>
    <w:rsid w:val="00681012"/>
    <w:rsid w:val="00682577"/>
    <w:rsid w:val="00682CD1"/>
    <w:rsid w:val="00683021"/>
    <w:rsid w:val="00684877"/>
    <w:rsid w:val="00685194"/>
    <w:rsid w:val="00685980"/>
    <w:rsid w:val="00685B3C"/>
    <w:rsid w:val="00685B8D"/>
    <w:rsid w:val="0068677E"/>
    <w:rsid w:val="00694955"/>
    <w:rsid w:val="006952AC"/>
    <w:rsid w:val="00696298"/>
    <w:rsid w:val="006963C8"/>
    <w:rsid w:val="00697CEE"/>
    <w:rsid w:val="006B004E"/>
    <w:rsid w:val="006B4024"/>
    <w:rsid w:val="006B48EB"/>
    <w:rsid w:val="006B65EA"/>
    <w:rsid w:val="006B6D15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C80"/>
    <w:rsid w:val="006E278E"/>
    <w:rsid w:val="006E2914"/>
    <w:rsid w:val="006E3411"/>
    <w:rsid w:val="006E500A"/>
    <w:rsid w:val="006E52B0"/>
    <w:rsid w:val="006E7876"/>
    <w:rsid w:val="006E797B"/>
    <w:rsid w:val="006E7E6C"/>
    <w:rsid w:val="006F02D0"/>
    <w:rsid w:val="006F0E01"/>
    <w:rsid w:val="006F4070"/>
    <w:rsid w:val="006F4D47"/>
    <w:rsid w:val="006F5C85"/>
    <w:rsid w:val="006F7A42"/>
    <w:rsid w:val="007003FF"/>
    <w:rsid w:val="00702B45"/>
    <w:rsid w:val="00703B58"/>
    <w:rsid w:val="00703CB8"/>
    <w:rsid w:val="0070555D"/>
    <w:rsid w:val="00706AFC"/>
    <w:rsid w:val="00706ED2"/>
    <w:rsid w:val="007105BD"/>
    <w:rsid w:val="00711A5E"/>
    <w:rsid w:val="007125C8"/>
    <w:rsid w:val="00712B71"/>
    <w:rsid w:val="007165C0"/>
    <w:rsid w:val="00720FCE"/>
    <w:rsid w:val="00722E12"/>
    <w:rsid w:val="00722E1D"/>
    <w:rsid w:val="00725372"/>
    <w:rsid w:val="007308DE"/>
    <w:rsid w:val="00730CDE"/>
    <w:rsid w:val="0073327C"/>
    <w:rsid w:val="00733CAF"/>
    <w:rsid w:val="00734D6E"/>
    <w:rsid w:val="007358E6"/>
    <w:rsid w:val="007362F9"/>
    <w:rsid w:val="00737587"/>
    <w:rsid w:val="00747E30"/>
    <w:rsid w:val="00750A35"/>
    <w:rsid w:val="0075289B"/>
    <w:rsid w:val="007548DB"/>
    <w:rsid w:val="0075499B"/>
    <w:rsid w:val="00755404"/>
    <w:rsid w:val="007572CC"/>
    <w:rsid w:val="00760F63"/>
    <w:rsid w:val="00762138"/>
    <w:rsid w:val="007646D7"/>
    <w:rsid w:val="00767954"/>
    <w:rsid w:val="00767A53"/>
    <w:rsid w:val="00770C2E"/>
    <w:rsid w:val="00771D75"/>
    <w:rsid w:val="007763E7"/>
    <w:rsid w:val="00777472"/>
    <w:rsid w:val="00780A2C"/>
    <w:rsid w:val="007815A6"/>
    <w:rsid w:val="00784738"/>
    <w:rsid w:val="00785B61"/>
    <w:rsid w:val="007877E3"/>
    <w:rsid w:val="00787E16"/>
    <w:rsid w:val="00792EE6"/>
    <w:rsid w:val="00793775"/>
    <w:rsid w:val="0079444B"/>
    <w:rsid w:val="007A0335"/>
    <w:rsid w:val="007A62A2"/>
    <w:rsid w:val="007A7C26"/>
    <w:rsid w:val="007B21B2"/>
    <w:rsid w:val="007B2867"/>
    <w:rsid w:val="007C0CCF"/>
    <w:rsid w:val="007C47FF"/>
    <w:rsid w:val="007C4815"/>
    <w:rsid w:val="007C73C6"/>
    <w:rsid w:val="007D29F5"/>
    <w:rsid w:val="007D2D31"/>
    <w:rsid w:val="007D2EDC"/>
    <w:rsid w:val="007D3348"/>
    <w:rsid w:val="007D430B"/>
    <w:rsid w:val="007D59BA"/>
    <w:rsid w:val="007D5D10"/>
    <w:rsid w:val="007E08D6"/>
    <w:rsid w:val="007E6310"/>
    <w:rsid w:val="007F0EBC"/>
    <w:rsid w:val="007F1066"/>
    <w:rsid w:val="007F1E54"/>
    <w:rsid w:val="007F34EC"/>
    <w:rsid w:val="007F3FE7"/>
    <w:rsid w:val="007F4967"/>
    <w:rsid w:val="007F4FAE"/>
    <w:rsid w:val="007F76A1"/>
    <w:rsid w:val="007F7A95"/>
    <w:rsid w:val="00801011"/>
    <w:rsid w:val="00802C0B"/>
    <w:rsid w:val="00803828"/>
    <w:rsid w:val="008079C8"/>
    <w:rsid w:val="00807F68"/>
    <w:rsid w:val="008102DB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2CA3"/>
    <w:rsid w:val="008344A7"/>
    <w:rsid w:val="008375EC"/>
    <w:rsid w:val="008409B8"/>
    <w:rsid w:val="00840E8D"/>
    <w:rsid w:val="008454AD"/>
    <w:rsid w:val="00845544"/>
    <w:rsid w:val="00851265"/>
    <w:rsid w:val="008513C9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3D24"/>
    <w:rsid w:val="008674E4"/>
    <w:rsid w:val="00870445"/>
    <w:rsid w:val="00872C40"/>
    <w:rsid w:val="00872D84"/>
    <w:rsid w:val="0087454E"/>
    <w:rsid w:val="00876906"/>
    <w:rsid w:val="008875A2"/>
    <w:rsid w:val="00892186"/>
    <w:rsid w:val="00896895"/>
    <w:rsid w:val="00896C0F"/>
    <w:rsid w:val="008A024D"/>
    <w:rsid w:val="008A0763"/>
    <w:rsid w:val="008A10C0"/>
    <w:rsid w:val="008A1345"/>
    <w:rsid w:val="008A27B1"/>
    <w:rsid w:val="008A41DF"/>
    <w:rsid w:val="008B11F9"/>
    <w:rsid w:val="008B3B91"/>
    <w:rsid w:val="008B504A"/>
    <w:rsid w:val="008C5A0B"/>
    <w:rsid w:val="008C5EBB"/>
    <w:rsid w:val="008C6142"/>
    <w:rsid w:val="008C7216"/>
    <w:rsid w:val="008C7516"/>
    <w:rsid w:val="008D1ABD"/>
    <w:rsid w:val="008D38B4"/>
    <w:rsid w:val="008D5AC9"/>
    <w:rsid w:val="008D7041"/>
    <w:rsid w:val="008E5B27"/>
    <w:rsid w:val="008F0BFB"/>
    <w:rsid w:val="008F21F2"/>
    <w:rsid w:val="008F2E6F"/>
    <w:rsid w:val="008F65CC"/>
    <w:rsid w:val="009007BF"/>
    <w:rsid w:val="00901EC6"/>
    <w:rsid w:val="009023E2"/>
    <w:rsid w:val="00902957"/>
    <w:rsid w:val="0090440F"/>
    <w:rsid w:val="009062BC"/>
    <w:rsid w:val="00910410"/>
    <w:rsid w:val="00910F57"/>
    <w:rsid w:val="0091104C"/>
    <w:rsid w:val="009137CE"/>
    <w:rsid w:val="00917F68"/>
    <w:rsid w:val="0092033A"/>
    <w:rsid w:val="0092052A"/>
    <w:rsid w:val="009207CE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0C71"/>
    <w:rsid w:val="009427CB"/>
    <w:rsid w:val="009433BE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751E5"/>
    <w:rsid w:val="009829D9"/>
    <w:rsid w:val="00983423"/>
    <w:rsid w:val="009834CE"/>
    <w:rsid w:val="00983D87"/>
    <w:rsid w:val="0098603A"/>
    <w:rsid w:val="009860A0"/>
    <w:rsid w:val="009952C7"/>
    <w:rsid w:val="0099600D"/>
    <w:rsid w:val="009970AA"/>
    <w:rsid w:val="009A0530"/>
    <w:rsid w:val="009A32D4"/>
    <w:rsid w:val="009A410D"/>
    <w:rsid w:val="009A4C9A"/>
    <w:rsid w:val="009A5616"/>
    <w:rsid w:val="009A63E0"/>
    <w:rsid w:val="009B4E9E"/>
    <w:rsid w:val="009C0A20"/>
    <w:rsid w:val="009C390D"/>
    <w:rsid w:val="009C5089"/>
    <w:rsid w:val="009C58F9"/>
    <w:rsid w:val="009C5A62"/>
    <w:rsid w:val="009C6657"/>
    <w:rsid w:val="009C7250"/>
    <w:rsid w:val="009C7EB8"/>
    <w:rsid w:val="009D0427"/>
    <w:rsid w:val="009D0A67"/>
    <w:rsid w:val="009D4D28"/>
    <w:rsid w:val="009D5F18"/>
    <w:rsid w:val="009D6C0A"/>
    <w:rsid w:val="009E0151"/>
    <w:rsid w:val="009E13F4"/>
    <w:rsid w:val="009E3072"/>
    <w:rsid w:val="009E3077"/>
    <w:rsid w:val="009E3C0C"/>
    <w:rsid w:val="009E6B1D"/>
    <w:rsid w:val="009F246A"/>
    <w:rsid w:val="009F3788"/>
    <w:rsid w:val="009F41F4"/>
    <w:rsid w:val="009F7330"/>
    <w:rsid w:val="00A01864"/>
    <w:rsid w:val="00A0223C"/>
    <w:rsid w:val="00A05061"/>
    <w:rsid w:val="00A05C0F"/>
    <w:rsid w:val="00A06B79"/>
    <w:rsid w:val="00A06C60"/>
    <w:rsid w:val="00A10FFA"/>
    <w:rsid w:val="00A1134B"/>
    <w:rsid w:val="00A1288A"/>
    <w:rsid w:val="00A14EE6"/>
    <w:rsid w:val="00A17D18"/>
    <w:rsid w:val="00A20B08"/>
    <w:rsid w:val="00A20E8F"/>
    <w:rsid w:val="00A2116D"/>
    <w:rsid w:val="00A22755"/>
    <w:rsid w:val="00A22A15"/>
    <w:rsid w:val="00A25019"/>
    <w:rsid w:val="00A266B8"/>
    <w:rsid w:val="00A30E35"/>
    <w:rsid w:val="00A3160B"/>
    <w:rsid w:val="00A330D6"/>
    <w:rsid w:val="00A3513D"/>
    <w:rsid w:val="00A36B36"/>
    <w:rsid w:val="00A3787E"/>
    <w:rsid w:val="00A4101C"/>
    <w:rsid w:val="00A431D6"/>
    <w:rsid w:val="00A44DD7"/>
    <w:rsid w:val="00A45ED0"/>
    <w:rsid w:val="00A46A06"/>
    <w:rsid w:val="00A560DD"/>
    <w:rsid w:val="00A578F5"/>
    <w:rsid w:val="00A6013A"/>
    <w:rsid w:val="00A60544"/>
    <w:rsid w:val="00A62E79"/>
    <w:rsid w:val="00A71927"/>
    <w:rsid w:val="00A71CB4"/>
    <w:rsid w:val="00A748FF"/>
    <w:rsid w:val="00A74A76"/>
    <w:rsid w:val="00A74B97"/>
    <w:rsid w:val="00A7645F"/>
    <w:rsid w:val="00A76911"/>
    <w:rsid w:val="00A8102D"/>
    <w:rsid w:val="00A81BE2"/>
    <w:rsid w:val="00A85586"/>
    <w:rsid w:val="00A9175F"/>
    <w:rsid w:val="00A91DA3"/>
    <w:rsid w:val="00A91FE0"/>
    <w:rsid w:val="00A97F70"/>
    <w:rsid w:val="00AA4266"/>
    <w:rsid w:val="00AB2527"/>
    <w:rsid w:val="00AC2D83"/>
    <w:rsid w:val="00AC4555"/>
    <w:rsid w:val="00AC4C9D"/>
    <w:rsid w:val="00AC5669"/>
    <w:rsid w:val="00AC754C"/>
    <w:rsid w:val="00AC780F"/>
    <w:rsid w:val="00AD34D0"/>
    <w:rsid w:val="00AD3D26"/>
    <w:rsid w:val="00AD55FC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0D14"/>
    <w:rsid w:val="00AF1DF8"/>
    <w:rsid w:val="00AF2E5E"/>
    <w:rsid w:val="00AF4F4E"/>
    <w:rsid w:val="00AF6582"/>
    <w:rsid w:val="00B01A2A"/>
    <w:rsid w:val="00B02E5B"/>
    <w:rsid w:val="00B0402C"/>
    <w:rsid w:val="00B044D9"/>
    <w:rsid w:val="00B04961"/>
    <w:rsid w:val="00B04E14"/>
    <w:rsid w:val="00B119CC"/>
    <w:rsid w:val="00B11C33"/>
    <w:rsid w:val="00B130E8"/>
    <w:rsid w:val="00B1499E"/>
    <w:rsid w:val="00B153AF"/>
    <w:rsid w:val="00B15EF9"/>
    <w:rsid w:val="00B20941"/>
    <w:rsid w:val="00B20BCF"/>
    <w:rsid w:val="00B21D2F"/>
    <w:rsid w:val="00B21E12"/>
    <w:rsid w:val="00B23988"/>
    <w:rsid w:val="00B24B09"/>
    <w:rsid w:val="00B2594C"/>
    <w:rsid w:val="00B266ED"/>
    <w:rsid w:val="00B2696B"/>
    <w:rsid w:val="00B26FE4"/>
    <w:rsid w:val="00B3115C"/>
    <w:rsid w:val="00B325D8"/>
    <w:rsid w:val="00B333E3"/>
    <w:rsid w:val="00B3383A"/>
    <w:rsid w:val="00B36246"/>
    <w:rsid w:val="00B40125"/>
    <w:rsid w:val="00B4095C"/>
    <w:rsid w:val="00B47146"/>
    <w:rsid w:val="00B52161"/>
    <w:rsid w:val="00B5465B"/>
    <w:rsid w:val="00B55B34"/>
    <w:rsid w:val="00B57C21"/>
    <w:rsid w:val="00B604FC"/>
    <w:rsid w:val="00B61394"/>
    <w:rsid w:val="00B6181B"/>
    <w:rsid w:val="00B64E61"/>
    <w:rsid w:val="00B659EA"/>
    <w:rsid w:val="00B66F2C"/>
    <w:rsid w:val="00B7099A"/>
    <w:rsid w:val="00B71B9B"/>
    <w:rsid w:val="00B72784"/>
    <w:rsid w:val="00B736C3"/>
    <w:rsid w:val="00B73CB3"/>
    <w:rsid w:val="00B7769F"/>
    <w:rsid w:val="00B80B1E"/>
    <w:rsid w:val="00B828B4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A130E"/>
    <w:rsid w:val="00BA1A68"/>
    <w:rsid w:val="00BA1A8D"/>
    <w:rsid w:val="00BA2601"/>
    <w:rsid w:val="00BA3337"/>
    <w:rsid w:val="00BA4BBD"/>
    <w:rsid w:val="00BA5C7E"/>
    <w:rsid w:val="00BA7C69"/>
    <w:rsid w:val="00BB19B8"/>
    <w:rsid w:val="00BB6D55"/>
    <w:rsid w:val="00BB7015"/>
    <w:rsid w:val="00BC0322"/>
    <w:rsid w:val="00BC077D"/>
    <w:rsid w:val="00BC4A55"/>
    <w:rsid w:val="00BD1112"/>
    <w:rsid w:val="00BD2D8F"/>
    <w:rsid w:val="00BD58A4"/>
    <w:rsid w:val="00BD6239"/>
    <w:rsid w:val="00BD7949"/>
    <w:rsid w:val="00BD7E21"/>
    <w:rsid w:val="00BE087A"/>
    <w:rsid w:val="00BE0A7B"/>
    <w:rsid w:val="00BE28EE"/>
    <w:rsid w:val="00BE38A8"/>
    <w:rsid w:val="00BE7AE1"/>
    <w:rsid w:val="00BF0427"/>
    <w:rsid w:val="00BF15F1"/>
    <w:rsid w:val="00BF1BAE"/>
    <w:rsid w:val="00BF3244"/>
    <w:rsid w:val="00BF353D"/>
    <w:rsid w:val="00BF6EFD"/>
    <w:rsid w:val="00BF78FD"/>
    <w:rsid w:val="00C015A6"/>
    <w:rsid w:val="00C0164D"/>
    <w:rsid w:val="00C02FE9"/>
    <w:rsid w:val="00C040E5"/>
    <w:rsid w:val="00C05CC4"/>
    <w:rsid w:val="00C0613F"/>
    <w:rsid w:val="00C10C91"/>
    <w:rsid w:val="00C12D87"/>
    <w:rsid w:val="00C14458"/>
    <w:rsid w:val="00C14580"/>
    <w:rsid w:val="00C153BB"/>
    <w:rsid w:val="00C15862"/>
    <w:rsid w:val="00C179E7"/>
    <w:rsid w:val="00C22F62"/>
    <w:rsid w:val="00C24130"/>
    <w:rsid w:val="00C244CC"/>
    <w:rsid w:val="00C244E8"/>
    <w:rsid w:val="00C24B37"/>
    <w:rsid w:val="00C25922"/>
    <w:rsid w:val="00C27669"/>
    <w:rsid w:val="00C27BFA"/>
    <w:rsid w:val="00C300AC"/>
    <w:rsid w:val="00C3103E"/>
    <w:rsid w:val="00C31DF3"/>
    <w:rsid w:val="00C31EC8"/>
    <w:rsid w:val="00C34684"/>
    <w:rsid w:val="00C34DE1"/>
    <w:rsid w:val="00C353CF"/>
    <w:rsid w:val="00C359DA"/>
    <w:rsid w:val="00C4348A"/>
    <w:rsid w:val="00C451BB"/>
    <w:rsid w:val="00C51F8C"/>
    <w:rsid w:val="00C53618"/>
    <w:rsid w:val="00C5533B"/>
    <w:rsid w:val="00C57F0E"/>
    <w:rsid w:val="00C63010"/>
    <w:rsid w:val="00C6357F"/>
    <w:rsid w:val="00C64003"/>
    <w:rsid w:val="00C640EF"/>
    <w:rsid w:val="00C652B5"/>
    <w:rsid w:val="00C66E9C"/>
    <w:rsid w:val="00C6776E"/>
    <w:rsid w:val="00C67F59"/>
    <w:rsid w:val="00C70026"/>
    <w:rsid w:val="00C7042E"/>
    <w:rsid w:val="00C71407"/>
    <w:rsid w:val="00C71DB7"/>
    <w:rsid w:val="00C734AB"/>
    <w:rsid w:val="00C74421"/>
    <w:rsid w:val="00C7601A"/>
    <w:rsid w:val="00C7771A"/>
    <w:rsid w:val="00C810D6"/>
    <w:rsid w:val="00C82F0B"/>
    <w:rsid w:val="00C87777"/>
    <w:rsid w:val="00C9266C"/>
    <w:rsid w:val="00C97C1D"/>
    <w:rsid w:val="00CA152F"/>
    <w:rsid w:val="00CA23A0"/>
    <w:rsid w:val="00CA4619"/>
    <w:rsid w:val="00CB49E0"/>
    <w:rsid w:val="00CB6C60"/>
    <w:rsid w:val="00CC1E7F"/>
    <w:rsid w:val="00CC2C7F"/>
    <w:rsid w:val="00CC41E1"/>
    <w:rsid w:val="00CC43FF"/>
    <w:rsid w:val="00CC63D6"/>
    <w:rsid w:val="00CD1B83"/>
    <w:rsid w:val="00CD267E"/>
    <w:rsid w:val="00CD3240"/>
    <w:rsid w:val="00CD3717"/>
    <w:rsid w:val="00CD4E49"/>
    <w:rsid w:val="00CD6773"/>
    <w:rsid w:val="00CE014C"/>
    <w:rsid w:val="00CE1BA2"/>
    <w:rsid w:val="00CE2168"/>
    <w:rsid w:val="00CE222D"/>
    <w:rsid w:val="00CE37D9"/>
    <w:rsid w:val="00CE53F2"/>
    <w:rsid w:val="00CE5A77"/>
    <w:rsid w:val="00CE5B34"/>
    <w:rsid w:val="00CE5ED5"/>
    <w:rsid w:val="00CE7014"/>
    <w:rsid w:val="00CF04AF"/>
    <w:rsid w:val="00CF2B9E"/>
    <w:rsid w:val="00CF2E3A"/>
    <w:rsid w:val="00CF3E72"/>
    <w:rsid w:val="00CF7768"/>
    <w:rsid w:val="00D04517"/>
    <w:rsid w:val="00D04D15"/>
    <w:rsid w:val="00D0511E"/>
    <w:rsid w:val="00D07EA0"/>
    <w:rsid w:val="00D1025F"/>
    <w:rsid w:val="00D12DCC"/>
    <w:rsid w:val="00D14073"/>
    <w:rsid w:val="00D1415B"/>
    <w:rsid w:val="00D14DCB"/>
    <w:rsid w:val="00D16E6D"/>
    <w:rsid w:val="00D21929"/>
    <w:rsid w:val="00D22BE4"/>
    <w:rsid w:val="00D24228"/>
    <w:rsid w:val="00D25F02"/>
    <w:rsid w:val="00D26572"/>
    <w:rsid w:val="00D26C21"/>
    <w:rsid w:val="00D271C0"/>
    <w:rsid w:val="00D323C0"/>
    <w:rsid w:val="00D32776"/>
    <w:rsid w:val="00D32BB1"/>
    <w:rsid w:val="00D34237"/>
    <w:rsid w:val="00D34515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0826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53D3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1C8"/>
    <w:rsid w:val="00D84681"/>
    <w:rsid w:val="00D8552D"/>
    <w:rsid w:val="00D87117"/>
    <w:rsid w:val="00D871CB"/>
    <w:rsid w:val="00D91670"/>
    <w:rsid w:val="00D93276"/>
    <w:rsid w:val="00D93CF7"/>
    <w:rsid w:val="00D96540"/>
    <w:rsid w:val="00DA3046"/>
    <w:rsid w:val="00DA509A"/>
    <w:rsid w:val="00DA7DDD"/>
    <w:rsid w:val="00DB1405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754"/>
    <w:rsid w:val="00DC6FCE"/>
    <w:rsid w:val="00DD0167"/>
    <w:rsid w:val="00DD0E2B"/>
    <w:rsid w:val="00DD2EAB"/>
    <w:rsid w:val="00DD3005"/>
    <w:rsid w:val="00DD3AAC"/>
    <w:rsid w:val="00DE0673"/>
    <w:rsid w:val="00DE5733"/>
    <w:rsid w:val="00DE67E4"/>
    <w:rsid w:val="00DE6A89"/>
    <w:rsid w:val="00DE75D3"/>
    <w:rsid w:val="00DE7EFD"/>
    <w:rsid w:val="00DF01CD"/>
    <w:rsid w:val="00DF1AE3"/>
    <w:rsid w:val="00DF2B18"/>
    <w:rsid w:val="00DF5D0D"/>
    <w:rsid w:val="00DF68C8"/>
    <w:rsid w:val="00DF733B"/>
    <w:rsid w:val="00E00090"/>
    <w:rsid w:val="00E01CAB"/>
    <w:rsid w:val="00E110B9"/>
    <w:rsid w:val="00E11444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4763"/>
    <w:rsid w:val="00E54FB9"/>
    <w:rsid w:val="00E55C88"/>
    <w:rsid w:val="00E5600C"/>
    <w:rsid w:val="00E6178E"/>
    <w:rsid w:val="00E61DB6"/>
    <w:rsid w:val="00E6447A"/>
    <w:rsid w:val="00E661AD"/>
    <w:rsid w:val="00E70BF5"/>
    <w:rsid w:val="00E73219"/>
    <w:rsid w:val="00E73A59"/>
    <w:rsid w:val="00E73DDD"/>
    <w:rsid w:val="00E74F5C"/>
    <w:rsid w:val="00E76BC2"/>
    <w:rsid w:val="00E80EE3"/>
    <w:rsid w:val="00E81CE2"/>
    <w:rsid w:val="00E83045"/>
    <w:rsid w:val="00E83F5C"/>
    <w:rsid w:val="00E84110"/>
    <w:rsid w:val="00E85655"/>
    <w:rsid w:val="00E8697B"/>
    <w:rsid w:val="00E86DEB"/>
    <w:rsid w:val="00E8726F"/>
    <w:rsid w:val="00E87B49"/>
    <w:rsid w:val="00E87C3A"/>
    <w:rsid w:val="00E90116"/>
    <w:rsid w:val="00E928B8"/>
    <w:rsid w:val="00E92937"/>
    <w:rsid w:val="00E97562"/>
    <w:rsid w:val="00EA065A"/>
    <w:rsid w:val="00EA0715"/>
    <w:rsid w:val="00EA0AC9"/>
    <w:rsid w:val="00EA2330"/>
    <w:rsid w:val="00EA2BDF"/>
    <w:rsid w:val="00EA4383"/>
    <w:rsid w:val="00EA4C1A"/>
    <w:rsid w:val="00EA608B"/>
    <w:rsid w:val="00EB1584"/>
    <w:rsid w:val="00EB26BF"/>
    <w:rsid w:val="00EB5407"/>
    <w:rsid w:val="00EB567B"/>
    <w:rsid w:val="00EB5DC0"/>
    <w:rsid w:val="00EB6A66"/>
    <w:rsid w:val="00EB6F6F"/>
    <w:rsid w:val="00EC1621"/>
    <w:rsid w:val="00EC4352"/>
    <w:rsid w:val="00EC49D8"/>
    <w:rsid w:val="00EC538A"/>
    <w:rsid w:val="00EC665B"/>
    <w:rsid w:val="00ED4C88"/>
    <w:rsid w:val="00ED567F"/>
    <w:rsid w:val="00EE318B"/>
    <w:rsid w:val="00EE3C74"/>
    <w:rsid w:val="00EE7A93"/>
    <w:rsid w:val="00EF0428"/>
    <w:rsid w:val="00EF07DA"/>
    <w:rsid w:val="00EF07E9"/>
    <w:rsid w:val="00EF0C90"/>
    <w:rsid w:val="00EF1B4A"/>
    <w:rsid w:val="00EF2963"/>
    <w:rsid w:val="00EF39FF"/>
    <w:rsid w:val="00EF459B"/>
    <w:rsid w:val="00F0084C"/>
    <w:rsid w:val="00F042DF"/>
    <w:rsid w:val="00F05931"/>
    <w:rsid w:val="00F05BE3"/>
    <w:rsid w:val="00F05C67"/>
    <w:rsid w:val="00F11020"/>
    <w:rsid w:val="00F1323B"/>
    <w:rsid w:val="00F13549"/>
    <w:rsid w:val="00F14DB7"/>
    <w:rsid w:val="00F21C6C"/>
    <w:rsid w:val="00F21EE8"/>
    <w:rsid w:val="00F226D3"/>
    <w:rsid w:val="00F237E1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5E4"/>
    <w:rsid w:val="00F45687"/>
    <w:rsid w:val="00F53E1F"/>
    <w:rsid w:val="00F54288"/>
    <w:rsid w:val="00F55344"/>
    <w:rsid w:val="00F55409"/>
    <w:rsid w:val="00F60FDC"/>
    <w:rsid w:val="00F6150A"/>
    <w:rsid w:val="00F642A5"/>
    <w:rsid w:val="00F6566D"/>
    <w:rsid w:val="00F66BC0"/>
    <w:rsid w:val="00F713BE"/>
    <w:rsid w:val="00F722E1"/>
    <w:rsid w:val="00F72305"/>
    <w:rsid w:val="00F72671"/>
    <w:rsid w:val="00F728E0"/>
    <w:rsid w:val="00F75A5F"/>
    <w:rsid w:val="00F7713A"/>
    <w:rsid w:val="00F80B9A"/>
    <w:rsid w:val="00F81D19"/>
    <w:rsid w:val="00F84122"/>
    <w:rsid w:val="00F920EB"/>
    <w:rsid w:val="00F92B36"/>
    <w:rsid w:val="00F92BD6"/>
    <w:rsid w:val="00F93F5F"/>
    <w:rsid w:val="00FA12D9"/>
    <w:rsid w:val="00FA1C7E"/>
    <w:rsid w:val="00FA49A1"/>
    <w:rsid w:val="00FB1331"/>
    <w:rsid w:val="00FB2E1F"/>
    <w:rsid w:val="00FB75A2"/>
    <w:rsid w:val="00FC076E"/>
    <w:rsid w:val="00FC51CC"/>
    <w:rsid w:val="00FC6A5D"/>
    <w:rsid w:val="00FD0F46"/>
    <w:rsid w:val="00FD24DC"/>
    <w:rsid w:val="00FD2552"/>
    <w:rsid w:val="00FD27EC"/>
    <w:rsid w:val="00FD5CB9"/>
    <w:rsid w:val="00FD77B3"/>
    <w:rsid w:val="00FE39AD"/>
    <w:rsid w:val="00FE3D47"/>
    <w:rsid w:val="00FE4CFE"/>
    <w:rsid w:val="00FE7F21"/>
    <w:rsid w:val="00FF1B19"/>
    <w:rsid w:val="00FF27A4"/>
    <w:rsid w:val="00FF4295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68D585C"/>
  <w15:docId w15:val="{75F60270-5DFA-465F-BD4D-94EE1A77A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paragraph" w:customStyle="1" w:styleId="LPNaglowek">
    <w:name w:val="LP_Naglowek"/>
    <w:rsid w:val="00302C90"/>
    <w:pPr>
      <w:suppressAutoHyphens/>
    </w:pPr>
    <w:rPr>
      <w:rFonts w:ascii="Arial" w:hAnsi="Arial" w:cs="Calibri"/>
      <w:b/>
      <w:color w:val="005023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2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0c0cee-2644-4f47-8c7f-04c321af7d85" xsi:nil="true"/>
    <lcf76f155ced4ddcb4097134ff3c332f xmlns="7a05fcb1-0031-4714-b659-47779f3d850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A9B89DC1F1BF4FAC0F92366746CEFE" ma:contentTypeVersion="16" ma:contentTypeDescription="Utwórz nowy dokument." ma:contentTypeScope="" ma:versionID="245c6a03edc6c55614e6457bf04176db">
  <xsd:schema xmlns:xsd="http://www.w3.org/2001/XMLSchema" xmlns:xs="http://www.w3.org/2001/XMLSchema" xmlns:p="http://schemas.microsoft.com/office/2006/metadata/properties" xmlns:ns2="7a05fcb1-0031-4714-b659-47779f3d8500" xmlns:ns3="ab0c0cee-2644-4f47-8c7f-04c321af7d85" targetNamespace="http://schemas.microsoft.com/office/2006/metadata/properties" ma:root="true" ma:fieldsID="0d38487afc83e3e138ff56756f4bcca6" ns2:_="" ns3:_="">
    <xsd:import namespace="7a05fcb1-0031-4714-b659-47779f3d8500"/>
    <xsd:import namespace="ab0c0cee-2644-4f47-8c7f-04c321af7d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5fcb1-0031-4714-b659-47779f3d85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1b89f960-92a9-448c-936b-3cd6177f8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c0cee-2644-4f47-8c7f-04c321af7d8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fb2a22-c6d9-428d-93d7-593eaecbb4df}" ma:internalName="TaxCatchAll" ma:showField="CatchAllData" ma:web="ab0c0cee-2644-4f47-8c7f-04c321af7d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7420A2-9B80-4055-ACD6-5EBAC994794D}">
  <ds:schemaRefs>
    <ds:schemaRef ds:uri="http://schemas.microsoft.com/office/2006/metadata/properties"/>
    <ds:schemaRef ds:uri="http://schemas.microsoft.com/office/infopath/2007/PartnerControls"/>
    <ds:schemaRef ds:uri="ab0c0cee-2644-4f47-8c7f-04c321af7d85"/>
    <ds:schemaRef ds:uri="7a05fcb1-0031-4714-b659-47779f3d8500"/>
  </ds:schemaRefs>
</ds:datastoreItem>
</file>

<file path=customXml/itemProps2.xml><?xml version="1.0" encoding="utf-8"?>
<ds:datastoreItem xmlns:ds="http://schemas.openxmlformats.org/officeDocument/2006/customXml" ds:itemID="{854C400B-C614-4157-9038-EB3FF05124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05fcb1-0031-4714-b659-47779f3d8500"/>
    <ds:schemaRef ds:uri="ab0c0cee-2644-4f47-8c7f-04c321af7d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1426D5-F116-4224-8D2C-4DA9375FA1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0DEED4-3C65-486F-95E6-6273E3423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286</Words>
  <Characters>1718</Characters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2020-12-21T07:11:00Z</cp:lastPrinted>
  <dcterms:created xsi:type="dcterms:W3CDTF">2022-03-21T09:55:00Z</dcterms:created>
  <dcterms:modified xsi:type="dcterms:W3CDTF">2022-09-22T10:29:00Z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0x010100A2A9B89DC1F1BF4FAC0F92366746CEFE</vt:lpwstr>
  </property>
  <property fmtid="{D5CDD505-2E9C-101B-9397-08002B2CF9AE}" pid="3" name="MediaServiceImageTags">
    <vt:lpwstr/>
  </property>
</Properties>
</file>