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E87A6" w14:textId="64EAB6DC" w:rsidR="00DA509A" w:rsidRPr="00D3451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</w:r>
      <w:r w:rsidRPr="00D34515">
        <w:rPr>
          <w:rFonts w:ascii="Cambria" w:hAnsi="Cambria" w:cs="Arial"/>
          <w:sz w:val="20"/>
          <w:szCs w:val="20"/>
        </w:rPr>
        <w:tab/>
        <w:t xml:space="preserve">           </w:t>
      </w:r>
      <w:r w:rsidR="007F1E54" w:rsidRPr="00D34515">
        <w:rPr>
          <w:rFonts w:ascii="Cambria" w:hAnsi="Cambria" w:cs="Arial"/>
          <w:sz w:val="20"/>
          <w:szCs w:val="20"/>
        </w:rPr>
        <w:t xml:space="preserve">                     </w:t>
      </w:r>
      <w:r w:rsidR="0056694D" w:rsidRPr="00D34515">
        <w:rPr>
          <w:rFonts w:ascii="Cambria" w:hAnsi="Cambria" w:cs="Arial"/>
          <w:sz w:val="20"/>
          <w:szCs w:val="20"/>
        </w:rPr>
        <w:t xml:space="preserve">Załącznik nr </w:t>
      </w:r>
      <w:r w:rsidR="00EA0AC9" w:rsidRPr="00D34515">
        <w:rPr>
          <w:rFonts w:ascii="Cambria" w:hAnsi="Cambria" w:cs="Arial"/>
          <w:sz w:val="20"/>
          <w:szCs w:val="20"/>
        </w:rPr>
        <w:t>7</w:t>
      </w:r>
      <w:r w:rsidR="00B74D0A">
        <w:rPr>
          <w:rFonts w:ascii="Cambria" w:hAnsi="Cambria" w:cs="Arial"/>
          <w:sz w:val="20"/>
          <w:szCs w:val="20"/>
        </w:rPr>
        <w:t>a</w:t>
      </w:r>
      <w:r w:rsidR="003E08F8" w:rsidRPr="00D34515">
        <w:rPr>
          <w:rFonts w:ascii="Cambria" w:hAnsi="Cambria" w:cs="Arial"/>
          <w:sz w:val="20"/>
          <w:szCs w:val="20"/>
        </w:rPr>
        <w:t xml:space="preserve"> do SWZ</w:t>
      </w:r>
    </w:p>
    <w:p w14:paraId="0D52E4A3" w14:textId="37EA9581" w:rsidR="00D22BE4" w:rsidRPr="00D34515" w:rsidRDefault="00DA509A" w:rsidP="00AF1DF8">
      <w:pPr>
        <w:rPr>
          <w:rFonts w:ascii="Cambria" w:hAnsi="Cambria" w:cs="Arial"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D34515">
        <w:rPr>
          <w:rFonts w:ascii="Cambria" w:hAnsi="Cambria" w:cs="Arial"/>
          <w:sz w:val="20"/>
          <w:szCs w:val="20"/>
        </w:rPr>
        <w:t>...................</w:t>
      </w:r>
      <w:r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32655D" w:rsidRPr="00D34515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AF1DF8">
        <w:rPr>
          <w:rFonts w:ascii="Cambria" w:hAnsi="Cambria" w:cs="Arial"/>
          <w:sz w:val="20"/>
          <w:szCs w:val="20"/>
        </w:rPr>
        <w:tab/>
      </w:r>
      <w:r w:rsidR="00D22BE4" w:rsidRPr="00D34515">
        <w:rPr>
          <w:rFonts w:ascii="Cambria" w:hAnsi="Cambria" w:cs="Arial"/>
          <w:sz w:val="20"/>
          <w:szCs w:val="20"/>
        </w:rPr>
        <w:t xml:space="preserve">    ...................................., dnia ....................... 20</w:t>
      </w:r>
      <w:r w:rsidR="000A40F9" w:rsidRPr="00D34515">
        <w:rPr>
          <w:rFonts w:ascii="Cambria" w:hAnsi="Cambria" w:cs="Arial"/>
          <w:sz w:val="20"/>
          <w:szCs w:val="20"/>
        </w:rPr>
        <w:t>2</w:t>
      </w:r>
      <w:r w:rsidR="005C11D1">
        <w:rPr>
          <w:rFonts w:ascii="Cambria" w:hAnsi="Cambria" w:cs="Arial"/>
          <w:sz w:val="20"/>
          <w:szCs w:val="20"/>
        </w:rPr>
        <w:t>2</w:t>
      </w:r>
      <w:r w:rsidR="00D22BE4" w:rsidRPr="00D34515">
        <w:rPr>
          <w:rFonts w:ascii="Cambria" w:hAnsi="Cambria" w:cs="Arial"/>
          <w:sz w:val="20"/>
          <w:szCs w:val="20"/>
        </w:rPr>
        <w:t xml:space="preserve"> r.</w:t>
      </w:r>
    </w:p>
    <w:p w14:paraId="4019EF12" w14:textId="77777777" w:rsidR="00DA509A" w:rsidRPr="00D34515" w:rsidRDefault="00DA509A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D34515">
        <w:rPr>
          <w:rFonts w:ascii="Cambria" w:hAnsi="Cambria" w:cs="Arial"/>
          <w:sz w:val="20"/>
          <w:szCs w:val="20"/>
        </w:rPr>
        <w:tab/>
      </w:r>
      <w:r w:rsidR="00910410" w:rsidRPr="00D34515">
        <w:rPr>
          <w:rFonts w:ascii="Cambria" w:eastAsia="Batang" w:hAnsi="Cambria" w:cs="Arial"/>
          <w:i/>
          <w:sz w:val="20"/>
          <w:szCs w:val="20"/>
        </w:rPr>
        <w:t>(N</w:t>
      </w:r>
      <w:r w:rsidR="00D22BE4" w:rsidRPr="00D34515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DF565AC" w14:textId="77777777" w:rsidR="00DA509A" w:rsidRPr="00D34515" w:rsidRDefault="00DA509A" w:rsidP="00DA509A">
      <w:pPr>
        <w:ind w:right="39"/>
        <w:rPr>
          <w:rFonts w:ascii="Cambria" w:eastAsia="Batang" w:hAnsi="Cambria" w:cs="Arial"/>
          <w:i/>
          <w:sz w:val="16"/>
          <w:szCs w:val="16"/>
        </w:rPr>
      </w:pPr>
    </w:p>
    <w:p w14:paraId="0A4A530D" w14:textId="66443EC2" w:rsidR="0032655D" w:rsidRPr="00D34515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mbria" w:hAnsi="Cambria"/>
          <w:b/>
          <w:color w:val="auto"/>
          <w:sz w:val="20"/>
          <w:szCs w:val="20"/>
        </w:rPr>
      </w:pPr>
      <w:r w:rsidRPr="00D34515">
        <w:rPr>
          <w:rFonts w:ascii="Cambria" w:hAnsi="Cambria"/>
          <w:b/>
          <w:color w:val="auto"/>
          <w:sz w:val="20"/>
          <w:szCs w:val="20"/>
        </w:rPr>
        <w:tab/>
      </w:r>
      <w:r w:rsidRPr="00D34515">
        <w:rPr>
          <w:rFonts w:ascii="Cambria" w:hAnsi="Cambria"/>
          <w:b/>
          <w:color w:val="auto"/>
          <w:sz w:val="20"/>
          <w:szCs w:val="20"/>
        </w:rPr>
        <w:tab/>
      </w:r>
      <w:r w:rsidR="0032655D" w:rsidRPr="00D34515">
        <w:rPr>
          <w:rFonts w:ascii="Cambria" w:hAnsi="Cambria"/>
          <w:b/>
          <w:color w:val="auto"/>
          <w:sz w:val="20"/>
          <w:szCs w:val="20"/>
        </w:rPr>
        <w:t>WYKAZ OSÓB</w:t>
      </w:r>
      <w:r w:rsidR="00B74D0A">
        <w:rPr>
          <w:rFonts w:ascii="Cambria" w:hAnsi="Cambria"/>
          <w:b/>
          <w:color w:val="auto"/>
          <w:sz w:val="20"/>
          <w:szCs w:val="20"/>
        </w:rPr>
        <w:t xml:space="preserve"> DO PUNKTACJI</w:t>
      </w:r>
    </w:p>
    <w:p w14:paraId="6060CBD9" w14:textId="77777777" w:rsidR="002A5798" w:rsidRPr="00D34515" w:rsidRDefault="0032655D" w:rsidP="0032655D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  <w:r w:rsidRPr="00D34515">
        <w:rPr>
          <w:rFonts w:ascii="Cambria" w:hAnsi="Cambria" w:cs="Arial"/>
          <w:sz w:val="20"/>
          <w:szCs w:val="20"/>
        </w:rPr>
        <w:t>Składany do zadania</w:t>
      </w:r>
      <w:r w:rsidRPr="00D34515">
        <w:rPr>
          <w:rFonts w:ascii="Cambria" w:hAnsi="Cambria" w:cs="Arial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D34515" w:rsidRDefault="007B2867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506DDEE2" w14:textId="1017B6C7" w:rsidR="00BD6239" w:rsidRPr="00D34515" w:rsidRDefault="00BD6239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34515">
        <w:rPr>
          <w:rFonts w:ascii="Cambria" w:hAnsi="Cambria" w:cs="Arial"/>
          <w:b/>
          <w:bCs/>
          <w:sz w:val="20"/>
          <w:szCs w:val="20"/>
        </w:rPr>
        <w:t>„</w:t>
      </w:r>
      <w:r w:rsidR="00CE53F2" w:rsidRPr="00CE53F2">
        <w:rPr>
          <w:rFonts w:ascii="Cambria" w:hAnsi="Cambria" w:cs="Arial"/>
          <w:b/>
          <w:bCs/>
          <w:sz w:val="22"/>
          <w:szCs w:val="22"/>
        </w:rPr>
        <w:t>Opracowanie dokumentacji projektowej na budowę oraz rozbudowę dróg na terenie Gminy Raków</w:t>
      </w:r>
      <w:r w:rsidRPr="00D34515">
        <w:rPr>
          <w:rFonts w:ascii="Cambria" w:hAnsi="Cambria" w:cs="Arial"/>
          <w:b/>
          <w:bCs/>
          <w:sz w:val="20"/>
          <w:szCs w:val="20"/>
        </w:rPr>
        <w:t>”</w:t>
      </w:r>
    </w:p>
    <w:p w14:paraId="220C7206" w14:textId="77777777" w:rsidR="006F0E01" w:rsidRPr="00D34515" w:rsidRDefault="006F0E01" w:rsidP="00EA4383">
      <w:pPr>
        <w:shd w:val="clear" w:color="auto" w:fill="DAEEF3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</w:p>
    <w:p w14:paraId="527F1590" w14:textId="77777777" w:rsidR="00CA23A0" w:rsidRPr="00D34515" w:rsidRDefault="00CA23A0" w:rsidP="0032655D">
      <w:pPr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D34515" w14:paraId="57245AC3" w14:textId="77777777" w:rsidTr="00EA4383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06B16CB" w14:textId="77777777" w:rsidR="00532237" w:rsidRPr="00D34515" w:rsidRDefault="0053223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D34515">
              <w:rPr>
                <w:rFonts w:ascii="Cambria" w:hAnsi="Cambria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57564FA6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53A6E58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14:paraId="4DA7F40B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3F4A2E2D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201EC2D0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6077B6" w:rsidRPr="00D34515" w14:paraId="69B80B78" w14:textId="77777777" w:rsidTr="006F579E">
        <w:trPr>
          <w:trHeight w:val="942"/>
        </w:trPr>
        <w:tc>
          <w:tcPr>
            <w:tcW w:w="14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788F" w14:textId="493A07D6" w:rsidR="006077B6" w:rsidRPr="006077B6" w:rsidRDefault="006077B6" w:rsidP="00F84122">
            <w:pPr>
              <w:pStyle w:val="Default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77B6">
              <w:rPr>
                <w:rFonts w:ascii="Cambria" w:hAnsi="Cambria"/>
                <w:b/>
                <w:bCs/>
                <w:sz w:val="20"/>
                <w:szCs w:val="20"/>
              </w:rPr>
              <w:t xml:space="preserve">Część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………………..</w:t>
            </w:r>
          </w:p>
        </w:tc>
      </w:tr>
      <w:tr w:rsidR="00532237" w:rsidRPr="00D34515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D34515" w:rsidRDefault="00264077" w:rsidP="00F84122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D34515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77777777" w:rsidR="00532237" w:rsidRPr="00D34515" w:rsidRDefault="00532237" w:rsidP="00F84122">
            <w:pPr>
              <w:pStyle w:val="Default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68BFD76" w14:textId="2BAB45F2" w:rsidR="00532237" w:rsidRPr="00D34515" w:rsidRDefault="00EF459B" w:rsidP="00F84122">
            <w:pPr>
              <w:pStyle w:val="Default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Projektant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3ACFB89B" w:rsidR="00532237" w:rsidRDefault="00532237" w:rsidP="002752EB">
            <w:pPr>
              <w:pStyle w:val="Default"/>
              <w:ind w:left="142" w:right="141"/>
              <w:jc w:val="both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sz w:val="20"/>
                <w:szCs w:val="20"/>
              </w:rPr>
              <w:t xml:space="preserve">Uprawnienia budowlane do </w:t>
            </w:r>
            <w:r w:rsidR="00CE53F2">
              <w:rPr>
                <w:rFonts w:ascii="Cambria" w:hAnsi="Cambria"/>
                <w:sz w:val="20"/>
                <w:szCs w:val="20"/>
              </w:rPr>
              <w:t>projektowania</w:t>
            </w:r>
            <w:r w:rsidR="00EC49D8" w:rsidRPr="00D34515">
              <w:rPr>
                <w:rFonts w:ascii="Cambria" w:hAnsi="Cambria"/>
                <w:sz w:val="20"/>
                <w:szCs w:val="20"/>
              </w:rPr>
              <w:t xml:space="preserve"> w specjalności </w:t>
            </w:r>
            <w:r w:rsidR="00722E12" w:rsidRPr="00D34515">
              <w:rPr>
                <w:rFonts w:ascii="Cambria" w:hAnsi="Cambria"/>
                <w:sz w:val="20"/>
                <w:szCs w:val="20"/>
              </w:rPr>
              <w:t>drogowej</w:t>
            </w:r>
            <w:r w:rsidR="00E86DEB" w:rsidRPr="00D34515">
              <w:rPr>
                <w:rFonts w:ascii="Cambria" w:hAnsi="Cambria"/>
                <w:sz w:val="20"/>
                <w:szCs w:val="20"/>
              </w:rPr>
              <w:t>, posiadający</w:t>
            </w:r>
            <w:r w:rsidRPr="00D34515">
              <w:rPr>
                <w:rFonts w:ascii="Cambria" w:hAnsi="Cambria"/>
                <w:sz w:val="20"/>
                <w:szCs w:val="20"/>
              </w:rPr>
              <w:t xml:space="preserve"> doświadczenie </w:t>
            </w:r>
            <w:r w:rsidR="004039AF" w:rsidRPr="004039AF">
              <w:rPr>
                <w:rFonts w:ascii="Cambria" w:hAnsi="Cambria"/>
                <w:sz w:val="20"/>
                <w:szCs w:val="20"/>
              </w:rPr>
              <w:t xml:space="preserve">przy wykonaniu </w:t>
            </w:r>
            <w:r w:rsidR="004039AF">
              <w:rPr>
                <w:rFonts w:ascii="Cambria" w:hAnsi="Cambria"/>
                <w:sz w:val="20"/>
                <w:szCs w:val="20"/>
              </w:rPr>
              <w:t>…………………</w:t>
            </w:r>
            <w:r w:rsidR="004039AF" w:rsidRPr="004039AF">
              <w:rPr>
                <w:rFonts w:ascii="Cambria" w:hAnsi="Cambria"/>
                <w:sz w:val="20"/>
                <w:szCs w:val="20"/>
              </w:rPr>
              <w:t xml:space="preserve"> dokumentacji projektowej dla przedsięwzięcia związanego z budową lub przebudową  lub remontem lub rozbudową drogi/dróg</w:t>
            </w:r>
            <w:r w:rsidR="00F6566D" w:rsidRPr="00D34515">
              <w:rPr>
                <w:rFonts w:ascii="Cambria" w:hAnsi="Cambria"/>
                <w:sz w:val="20"/>
                <w:szCs w:val="20"/>
              </w:rPr>
              <w:t>.</w:t>
            </w:r>
          </w:p>
          <w:p w14:paraId="23517141" w14:textId="77777777" w:rsidR="004039AF" w:rsidRPr="00D34515" w:rsidRDefault="004039AF" w:rsidP="002752EB">
            <w:pPr>
              <w:pStyle w:val="Default"/>
              <w:ind w:left="142" w:right="141"/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  <w:p w14:paraId="4B61BE1C" w14:textId="77777777" w:rsidR="00362231" w:rsidRPr="00D34515" w:rsidRDefault="00532237" w:rsidP="00362231">
            <w:pPr>
              <w:pStyle w:val="Default"/>
              <w:spacing w:after="240"/>
              <w:ind w:left="142"/>
              <w:rPr>
                <w:rFonts w:ascii="Cambria" w:hAnsi="Cambria"/>
                <w:bCs/>
                <w:sz w:val="20"/>
                <w:szCs w:val="20"/>
              </w:rPr>
            </w:pPr>
            <w:r w:rsidRPr="00D34515">
              <w:rPr>
                <w:rFonts w:ascii="Cambria" w:hAnsi="Cambria"/>
                <w:bCs/>
                <w:sz w:val="20"/>
                <w:szCs w:val="20"/>
              </w:rPr>
              <w:t>Nr uprawnień ……………………..</w:t>
            </w:r>
          </w:p>
          <w:p w14:paraId="60B2FF66" w14:textId="77777777" w:rsidR="003E08F8" w:rsidRPr="00D34515" w:rsidRDefault="003E08F8" w:rsidP="003E08F8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4DFCC3DF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4F3175A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2CD3D3A1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556A8BBF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73800A6E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121D1B52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01ADC7EC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02DB65E1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5E0249C" w14:textId="77777777" w:rsidR="003E08F8" w:rsidRPr="00D34515" w:rsidRDefault="003E08F8" w:rsidP="003E08F8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72E9442A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79E8ED19" w14:textId="77777777" w:rsidR="003E08F8" w:rsidRPr="00D34515" w:rsidRDefault="003E08F8" w:rsidP="003E08F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7918FD8E" w14:textId="77777777" w:rsidR="0014290E" w:rsidRDefault="003E08F8" w:rsidP="00E9293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550F12D0" w14:textId="77777777" w:rsidR="00EF459B" w:rsidRPr="00D34515" w:rsidRDefault="00EF459B" w:rsidP="00EF459B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lastRenderedPageBreak/>
              <w:t>Nazwa inwestycji</w:t>
            </w: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</w:t>
            </w:r>
          </w:p>
          <w:p w14:paraId="3E5198EB" w14:textId="77777777" w:rsidR="00EF459B" w:rsidRPr="00D34515" w:rsidRDefault="00EF459B" w:rsidP="00EF459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</w:t>
            </w:r>
          </w:p>
          <w:p w14:paraId="5B6443AA" w14:textId="77777777" w:rsidR="00EF459B" w:rsidRPr="00D34515" w:rsidRDefault="00EF459B" w:rsidP="00EF459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inwestycji:………………………………………………..</w:t>
            </w:r>
          </w:p>
          <w:p w14:paraId="3084B7DC" w14:textId="77777777" w:rsidR="00EF459B" w:rsidRDefault="00EF459B" w:rsidP="00EF459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D34515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</w:t>
            </w:r>
          </w:p>
          <w:p w14:paraId="38166B0A" w14:textId="64A7168D" w:rsidR="00EF459B" w:rsidRPr="00D34515" w:rsidRDefault="00EF459B" w:rsidP="00E9293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D34515" w:rsidRDefault="00532237" w:rsidP="00F84122">
            <w:pPr>
              <w:pStyle w:val="Default"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 w:rsidRPr="00D34515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6A8D4BEB" w:rsidR="0032655D" w:rsidRPr="00D34515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mbria" w:hAnsi="Cambria" w:cs="Arial"/>
          <w:sz w:val="20"/>
          <w:szCs w:val="20"/>
        </w:rPr>
      </w:pPr>
      <w:r w:rsidRPr="00D34515">
        <w:rPr>
          <w:rFonts w:ascii="Cambria" w:hAnsi="Cambria" w:cs="Arial"/>
          <w:b/>
          <w:bCs/>
          <w:sz w:val="20"/>
          <w:szCs w:val="20"/>
        </w:rPr>
        <w:t xml:space="preserve">Uwaga! </w:t>
      </w:r>
      <w:r w:rsidRPr="00D34515">
        <w:rPr>
          <w:rFonts w:ascii="Cambria" w:hAnsi="Cambria" w:cs="Arial"/>
          <w:sz w:val="20"/>
          <w:szCs w:val="20"/>
        </w:rPr>
        <w:t xml:space="preserve">oświadczam(my), </w:t>
      </w:r>
      <w:r w:rsidRPr="00D34515">
        <w:rPr>
          <w:rFonts w:ascii="Cambria" w:hAnsi="Cambria" w:cs="Arial"/>
          <w:b/>
          <w:bCs/>
          <w:sz w:val="20"/>
          <w:szCs w:val="20"/>
        </w:rPr>
        <w:t>że osoba wskazana</w:t>
      </w:r>
      <w:r w:rsidRPr="00D34515">
        <w:rPr>
          <w:rFonts w:ascii="Cambria" w:hAnsi="Cambria" w:cs="Arial"/>
          <w:sz w:val="20"/>
          <w:szCs w:val="20"/>
        </w:rPr>
        <w:t>, będzie uczestniczyć w wykonywaniu zamówienia i posiada upr</w:t>
      </w:r>
      <w:r w:rsidR="00B7099A" w:rsidRPr="00D34515">
        <w:rPr>
          <w:rFonts w:ascii="Cambria" w:hAnsi="Cambria" w:cs="Arial"/>
          <w:sz w:val="20"/>
          <w:szCs w:val="20"/>
        </w:rPr>
        <w:t xml:space="preserve">awnienia wymagane w postawionym </w:t>
      </w:r>
      <w:r w:rsidRPr="00D34515">
        <w:rPr>
          <w:rFonts w:ascii="Cambria" w:hAnsi="Cambria" w:cs="Arial"/>
          <w:sz w:val="20"/>
          <w:szCs w:val="20"/>
        </w:rPr>
        <w:t>warunku w SWZ i może sprawować wymienioną funkcję zgodnie z Prawem Budowlanym</w:t>
      </w:r>
      <w:r w:rsidR="008513C9" w:rsidRPr="00D34515">
        <w:rPr>
          <w:rFonts w:ascii="Cambria" w:hAnsi="Cambria" w:cs="Arial"/>
          <w:sz w:val="20"/>
          <w:szCs w:val="20"/>
        </w:rPr>
        <w:t>.</w:t>
      </w:r>
      <w:r w:rsidRPr="00D34515">
        <w:rPr>
          <w:rFonts w:ascii="Cambria" w:hAnsi="Cambria" w:cs="Arial"/>
          <w:sz w:val="20"/>
          <w:szCs w:val="20"/>
        </w:rPr>
        <w:t xml:space="preserve"> </w:t>
      </w:r>
    </w:p>
    <w:p w14:paraId="356FE75F" w14:textId="77777777" w:rsidR="00461FBB" w:rsidRPr="00D34515" w:rsidRDefault="0032655D" w:rsidP="0032655D">
      <w:pPr>
        <w:pStyle w:val="Default"/>
        <w:rPr>
          <w:rFonts w:ascii="Cambria" w:hAnsi="Cambria"/>
          <w:color w:val="auto"/>
          <w:sz w:val="20"/>
          <w:szCs w:val="20"/>
        </w:rPr>
      </w:pPr>
      <w:r w:rsidRPr="00D34515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461FBB" w:rsidRPr="00D34515" w:rsidSect="00127B5D">
      <w:headerReference w:type="default" r:id="rId11"/>
      <w:footerReference w:type="even" r:id="rId12"/>
      <w:footerReference w:type="default" r:id="rId13"/>
      <w:headerReference w:type="first" r:id="rId14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8B78E" w14:textId="77777777" w:rsidR="00C040E5" w:rsidRDefault="00C040E5">
      <w:r>
        <w:separator/>
      </w:r>
    </w:p>
  </w:endnote>
  <w:endnote w:type="continuationSeparator" w:id="0">
    <w:p w14:paraId="3B271897" w14:textId="77777777" w:rsidR="00C040E5" w:rsidRDefault="00C04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9AF45" w14:textId="77777777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703F2" w14:textId="77777777" w:rsidR="00722E12" w:rsidRPr="00957F81" w:rsidRDefault="00722E12" w:rsidP="00722E12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177E523B" w14:textId="77777777" w:rsidR="003F0785" w:rsidRPr="00722E12" w:rsidRDefault="003F0785" w:rsidP="00722E12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496C1" w14:textId="77777777" w:rsidR="00C040E5" w:rsidRDefault="00C040E5">
      <w:r>
        <w:separator/>
      </w:r>
    </w:p>
  </w:footnote>
  <w:footnote w:type="continuationSeparator" w:id="0">
    <w:p w14:paraId="67530B45" w14:textId="77777777" w:rsidR="00C040E5" w:rsidRDefault="00C04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48B3" w14:textId="77777777" w:rsidR="00EB5407" w:rsidRDefault="00EB5407" w:rsidP="00EB5407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21FCD252" w14:textId="77777777" w:rsidR="006658B2" w:rsidRPr="006658B2" w:rsidRDefault="006658B2" w:rsidP="006658B2">
    <w:pPr>
      <w:pStyle w:val="Nagwek"/>
      <w:pBdr>
        <w:bottom w:val="single" w:sz="4" w:space="1" w:color="auto"/>
      </w:pBdr>
      <w:tabs>
        <w:tab w:val="left" w:pos="3525"/>
      </w:tabs>
      <w:rPr>
        <w:rFonts w:ascii="Cambria" w:eastAsia="Times-Roman" w:hAnsi="Cambria" w:cs="Arial"/>
        <w:i/>
        <w:sz w:val="20"/>
        <w:szCs w:val="20"/>
      </w:rPr>
    </w:pPr>
  </w:p>
  <w:p w14:paraId="43118413" w14:textId="46176D48" w:rsidR="00510364" w:rsidRDefault="00510364" w:rsidP="00510364">
    <w:pPr>
      <w:pStyle w:val="Nagwek"/>
      <w:pBdr>
        <w:bottom w:val="single" w:sz="4" w:space="1" w:color="auto"/>
      </w:pBdr>
      <w:tabs>
        <w:tab w:val="left" w:pos="3525"/>
      </w:tabs>
      <w:rPr>
        <w:rFonts w:ascii="Arial" w:hAnsi="Arial" w:cs="Arial"/>
        <w:bCs/>
        <w:iCs/>
        <w:sz w:val="20"/>
        <w:szCs w:val="20"/>
        <w:lang w:val="pl-PL"/>
      </w:rPr>
    </w:pPr>
    <w:r>
      <w:rPr>
        <w:rFonts w:ascii="Arial" w:eastAsia="Times-Roman" w:hAnsi="Arial" w:cs="Arial"/>
        <w:bCs/>
        <w:iCs/>
        <w:sz w:val="20"/>
        <w:szCs w:val="20"/>
        <w:lang w:val="pl-PL"/>
      </w:rPr>
      <w:t xml:space="preserve">Nr postępowania </w:t>
    </w:r>
    <w:r>
      <w:rPr>
        <w:rFonts w:ascii="Arial" w:eastAsia="Times-Roman" w:hAnsi="Arial" w:cs="Arial"/>
        <w:bCs/>
        <w:iCs/>
        <w:sz w:val="20"/>
        <w:szCs w:val="20"/>
      </w:rPr>
      <w:t>:</w:t>
    </w:r>
    <w:r>
      <w:rPr>
        <w:rFonts w:ascii="Arial" w:eastAsia="Times-Roman" w:hAnsi="Arial" w:cs="Arial"/>
        <w:bCs/>
        <w:iCs/>
        <w:sz w:val="20"/>
        <w:szCs w:val="20"/>
        <w:lang w:val="pl-PL"/>
      </w:rPr>
      <w:t xml:space="preserve"> </w:t>
    </w:r>
    <w:r w:rsidR="009751E5">
      <w:rPr>
        <w:rFonts w:ascii="Arial" w:eastAsia="Times-Roman" w:hAnsi="Arial" w:cs="Arial"/>
        <w:bCs/>
        <w:iCs/>
        <w:sz w:val="20"/>
        <w:szCs w:val="20"/>
      </w:rPr>
      <w:t>IPM.D.271.5.2021</w:t>
    </w:r>
  </w:p>
  <w:p w14:paraId="30C784E6" w14:textId="77777777" w:rsidR="003F0785" w:rsidRPr="00EB5407" w:rsidRDefault="003F0785" w:rsidP="00EB5407">
    <w:pPr>
      <w:pStyle w:val="Nagwek"/>
      <w:rPr>
        <w:rFonts w:eastAsia="Times-Roman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B46C" w14:textId="77777777" w:rsidR="00084BF3" w:rsidRDefault="00084BF3" w:rsidP="00084BF3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jc w:val="center"/>
      <w:rPr>
        <w:rFonts w:ascii="Cambria" w:eastAsia="Times-Roman" w:hAnsi="Cambria" w:cs="Arial"/>
        <w:color w:val="FF0000"/>
        <w:sz w:val="18"/>
        <w:szCs w:val="18"/>
        <w:lang w:val="pl-PL"/>
      </w:rPr>
    </w:pPr>
    <w:bookmarkStart w:id="1" w:name="_Hlk34856524"/>
    <w:bookmarkStart w:id="2" w:name="_Hlk34856525"/>
  </w:p>
  <w:bookmarkEnd w:id="1"/>
  <w:bookmarkEnd w:id="2"/>
  <w:p w14:paraId="6DDC459A" w14:textId="57BB494A" w:rsidR="00A44DD7" w:rsidRPr="00424F85" w:rsidRDefault="00A44DD7" w:rsidP="00A44DD7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424F8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referencyjny </w:t>
    </w:r>
    <w:r w:rsidRPr="00424F85">
      <w:rPr>
        <w:rFonts w:ascii="Cambria" w:eastAsia="Times-Roman" w:hAnsi="Cambria" w:cs="Arial"/>
        <w:bCs/>
        <w:iCs/>
        <w:sz w:val="20"/>
        <w:szCs w:val="20"/>
      </w:rPr>
      <w:t>:</w:t>
    </w:r>
    <w:r w:rsidRPr="00424F85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712B7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IPM.D.271.</w:t>
    </w:r>
    <w:r w:rsidR="00CE53F2">
      <w:rPr>
        <w:rFonts w:ascii="Cambria" w:eastAsia="Times-Roman" w:hAnsi="Cambria" w:cs="Arial"/>
        <w:bCs/>
        <w:iCs/>
        <w:sz w:val="20"/>
        <w:szCs w:val="20"/>
        <w:lang w:val="pl-PL"/>
      </w:rPr>
      <w:t>6</w:t>
    </w:r>
    <w:r w:rsidR="00712B7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5C11D1" w:rsidRPr="00424F85">
      <w:rPr>
        <w:rFonts w:ascii="Cambria" w:eastAsia="Times-Roman" w:hAnsi="Cambria" w:cs="Arial"/>
        <w:bCs/>
        <w:iCs/>
        <w:sz w:val="20"/>
        <w:szCs w:val="20"/>
        <w:lang w:val="pl-PL"/>
      </w:rPr>
      <w:t>2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1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3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6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4322930">
    <w:abstractNumId w:val="37"/>
  </w:num>
  <w:num w:numId="2" w16cid:durableId="1647469227">
    <w:abstractNumId w:val="43"/>
  </w:num>
  <w:num w:numId="3" w16cid:durableId="1983383902">
    <w:abstractNumId w:val="31"/>
  </w:num>
  <w:num w:numId="4" w16cid:durableId="6490098">
    <w:abstractNumId w:val="27"/>
  </w:num>
  <w:num w:numId="5" w16cid:durableId="746271337">
    <w:abstractNumId w:val="20"/>
  </w:num>
  <w:num w:numId="6" w16cid:durableId="474102582">
    <w:abstractNumId w:val="34"/>
  </w:num>
  <w:num w:numId="7" w16cid:durableId="243297805">
    <w:abstractNumId w:val="38"/>
  </w:num>
  <w:num w:numId="8" w16cid:durableId="1161508531">
    <w:abstractNumId w:val="24"/>
  </w:num>
  <w:num w:numId="9" w16cid:durableId="400180065">
    <w:abstractNumId w:val="51"/>
  </w:num>
  <w:num w:numId="10" w16cid:durableId="2068605120">
    <w:abstractNumId w:val="57"/>
  </w:num>
  <w:num w:numId="11" w16cid:durableId="674459488">
    <w:abstractNumId w:val="21"/>
  </w:num>
  <w:num w:numId="12" w16cid:durableId="213277083">
    <w:abstractNumId w:val="54"/>
  </w:num>
  <w:num w:numId="13" w16cid:durableId="1243877569">
    <w:abstractNumId w:val="55"/>
  </w:num>
  <w:num w:numId="14" w16cid:durableId="1425757879">
    <w:abstractNumId w:val="13"/>
  </w:num>
  <w:num w:numId="15" w16cid:durableId="1786848827">
    <w:abstractNumId w:val="28"/>
  </w:num>
  <w:num w:numId="16" w16cid:durableId="1879858119">
    <w:abstractNumId w:val="33"/>
  </w:num>
  <w:num w:numId="17" w16cid:durableId="225839957">
    <w:abstractNumId w:val="50"/>
  </w:num>
  <w:num w:numId="18" w16cid:durableId="1427262545">
    <w:abstractNumId w:val="23"/>
  </w:num>
  <w:num w:numId="19" w16cid:durableId="173106432">
    <w:abstractNumId w:val="14"/>
  </w:num>
  <w:num w:numId="20" w16cid:durableId="1543976460">
    <w:abstractNumId w:val="17"/>
  </w:num>
  <w:num w:numId="21" w16cid:durableId="663362473">
    <w:abstractNumId w:val="44"/>
  </w:num>
  <w:num w:numId="22" w16cid:durableId="1480196126">
    <w:abstractNumId w:val="18"/>
  </w:num>
  <w:num w:numId="23" w16cid:durableId="1785347899">
    <w:abstractNumId w:val="49"/>
  </w:num>
  <w:num w:numId="24" w16cid:durableId="1986621036">
    <w:abstractNumId w:val="46"/>
  </w:num>
  <w:num w:numId="25" w16cid:durableId="437065175">
    <w:abstractNumId w:val="22"/>
  </w:num>
  <w:num w:numId="26" w16cid:durableId="87415147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0385252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0718338">
    <w:abstractNumId w:val="3"/>
  </w:num>
  <w:num w:numId="29" w16cid:durableId="333343118">
    <w:abstractNumId w:val="8"/>
  </w:num>
  <w:num w:numId="30" w16cid:durableId="936137735">
    <w:abstractNumId w:val="2"/>
  </w:num>
  <w:num w:numId="31" w16cid:durableId="1407728114">
    <w:abstractNumId w:val="42"/>
  </w:num>
  <w:num w:numId="32" w16cid:durableId="836461053">
    <w:abstractNumId w:val="11"/>
  </w:num>
  <w:num w:numId="33" w16cid:durableId="1429813841">
    <w:abstractNumId w:val="30"/>
  </w:num>
  <w:num w:numId="34" w16cid:durableId="1783256596">
    <w:abstractNumId w:val="45"/>
  </w:num>
  <w:num w:numId="35" w16cid:durableId="286543515">
    <w:abstractNumId w:val="16"/>
  </w:num>
  <w:num w:numId="36" w16cid:durableId="1095907626">
    <w:abstractNumId w:val="53"/>
  </w:num>
  <w:num w:numId="37" w16cid:durableId="157962645">
    <w:abstractNumId w:val="15"/>
  </w:num>
  <w:num w:numId="38" w16cid:durableId="1954438913">
    <w:abstractNumId w:val="9"/>
  </w:num>
  <w:num w:numId="39" w16cid:durableId="420568270">
    <w:abstractNumId w:val="25"/>
  </w:num>
  <w:num w:numId="40" w16cid:durableId="96800736">
    <w:abstractNumId w:val="39"/>
  </w:num>
  <w:num w:numId="41" w16cid:durableId="277874111">
    <w:abstractNumId w:val="35"/>
  </w:num>
  <w:num w:numId="42" w16cid:durableId="210360617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00825515">
    <w:abstractNumId w:val="29"/>
  </w:num>
  <w:num w:numId="44" w16cid:durableId="2002391484">
    <w:abstractNumId w:val="26"/>
  </w:num>
  <w:num w:numId="45" w16cid:durableId="1470900694">
    <w:abstractNumId w:val="12"/>
  </w:num>
  <w:num w:numId="46" w16cid:durableId="1678732766">
    <w:abstractNumId w:val="19"/>
  </w:num>
  <w:num w:numId="47" w16cid:durableId="1736002949">
    <w:abstractNumId w:val="56"/>
  </w:num>
  <w:num w:numId="48" w16cid:durableId="572663063">
    <w:abstractNumId w:val="48"/>
  </w:num>
  <w:num w:numId="49" w16cid:durableId="889607127">
    <w:abstractNumId w:val="41"/>
  </w:num>
  <w:num w:numId="50" w16cid:durableId="783958834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206E"/>
    <w:rsid w:val="00063849"/>
    <w:rsid w:val="000675E7"/>
    <w:rsid w:val="00070743"/>
    <w:rsid w:val="00070AE1"/>
    <w:rsid w:val="000726CE"/>
    <w:rsid w:val="00075847"/>
    <w:rsid w:val="00075E3A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E7085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B72C5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AB7"/>
    <w:rsid w:val="00351E47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39AF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4F85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4CCE"/>
    <w:rsid w:val="004D63E9"/>
    <w:rsid w:val="004E179B"/>
    <w:rsid w:val="004E3410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10327"/>
    <w:rsid w:val="00510364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1D1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7B6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4877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2B71"/>
    <w:rsid w:val="007165C0"/>
    <w:rsid w:val="00720FCE"/>
    <w:rsid w:val="00722E12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2186"/>
    <w:rsid w:val="00896895"/>
    <w:rsid w:val="00896C0F"/>
    <w:rsid w:val="008A024D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51E5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5A62"/>
    <w:rsid w:val="009C6657"/>
    <w:rsid w:val="009C7250"/>
    <w:rsid w:val="009C7EB8"/>
    <w:rsid w:val="009D0427"/>
    <w:rsid w:val="009D0A67"/>
    <w:rsid w:val="009D4D28"/>
    <w:rsid w:val="009D5F18"/>
    <w:rsid w:val="009D6C0A"/>
    <w:rsid w:val="009E0151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4DD7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1DF8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30E8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4D0A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40E5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3618"/>
    <w:rsid w:val="00C5533B"/>
    <w:rsid w:val="00C57F0E"/>
    <w:rsid w:val="00C63010"/>
    <w:rsid w:val="00C6357F"/>
    <w:rsid w:val="00C64003"/>
    <w:rsid w:val="00C640EF"/>
    <w:rsid w:val="00C652B5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3F2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07EA0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15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2937"/>
    <w:rsid w:val="00E97562"/>
    <w:rsid w:val="00EA065A"/>
    <w:rsid w:val="00EA0715"/>
    <w:rsid w:val="00EA0AC9"/>
    <w:rsid w:val="00EA2330"/>
    <w:rsid w:val="00EA2BDF"/>
    <w:rsid w:val="00EA4383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EF459B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076E"/>
    <w:rsid w:val="00FC51CC"/>
    <w:rsid w:val="00FC6A5D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E7F21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8D585C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426D5-F116-4224-8D2C-4DA9375FA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C400B-C614-4157-9038-EB3FF0512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420A2-9B80-4055-ACD6-5EBAC994794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C50DEED4-3C65-486F-95E6-6273E342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</Words>
  <Characters>1687</Characters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2020-12-21T07:11:00Z</cp:lastPrinted>
  <dcterms:created xsi:type="dcterms:W3CDTF">2022-03-21T09:55:00Z</dcterms:created>
  <dcterms:modified xsi:type="dcterms:W3CDTF">2022-09-22T10:33:00Z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