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7892" w14:textId="4A079DD3" w:rsidR="00DA509A" w:rsidRPr="002374CF" w:rsidRDefault="000B4C54" w:rsidP="00CB6878">
      <w:pPr>
        <w:pageBreakBefore/>
        <w:tabs>
          <w:tab w:val="right" w:pos="9070"/>
        </w:tabs>
        <w:jc w:val="right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DA509A" w:rsidRPr="002374CF">
        <w:rPr>
          <w:rFonts w:ascii="Cambria" w:hAnsi="Cambria" w:cs="Arial"/>
          <w:sz w:val="20"/>
          <w:szCs w:val="20"/>
        </w:rPr>
        <w:t xml:space="preserve">Załącznik nr </w:t>
      </w:r>
      <w:r w:rsidR="00BB158A">
        <w:rPr>
          <w:rFonts w:ascii="Cambria" w:hAnsi="Cambria" w:cs="Arial"/>
          <w:sz w:val="20"/>
          <w:szCs w:val="20"/>
        </w:rPr>
        <w:t>8</w:t>
      </w:r>
      <w:r w:rsidR="0029492E" w:rsidRPr="002374CF">
        <w:rPr>
          <w:rFonts w:ascii="Cambria" w:hAnsi="Cambria" w:cs="Arial"/>
          <w:sz w:val="20"/>
          <w:szCs w:val="20"/>
        </w:rPr>
        <w:t xml:space="preserve"> do SWZ</w:t>
      </w:r>
      <w:r w:rsidR="00DA509A" w:rsidRPr="002374CF">
        <w:rPr>
          <w:rFonts w:ascii="Cambria" w:hAnsi="Cambria" w:cs="Arial"/>
          <w:sz w:val="20"/>
          <w:szCs w:val="20"/>
        </w:rPr>
        <w:t xml:space="preserve"> </w:t>
      </w:r>
      <w:r w:rsidR="0000234F" w:rsidRPr="002374CF">
        <w:rPr>
          <w:rFonts w:ascii="Cambria" w:hAnsi="Cambria" w:cs="Arial"/>
          <w:sz w:val="20"/>
          <w:szCs w:val="20"/>
        </w:rPr>
        <w:t xml:space="preserve"> </w:t>
      </w:r>
    </w:p>
    <w:p w14:paraId="7AA94264" w14:textId="77777777" w:rsidR="00DA509A" w:rsidRPr="002374CF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2374CF">
        <w:rPr>
          <w:rFonts w:ascii="Cambria" w:hAnsi="Cambria" w:cs="Arial"/>
          <w:b/>
          <w:sz w:val="20"/>
          <w:szCs w:val="20"/>
        </w:rPr>
        <w:tab/>
      </w:r>
    </w:p>
    <w:p w14:paraId="4A64EFDD" w14:textId="12FBC365" w:rsidR="009E1C8A" w:rsidRPr="002374CF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2374CF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8E4166" w:rsidRPr="002374CF">
        <w:rPr>
          <w:rFonts w:ascii="Cambria" w:hAnsi="Cambria" w:cs="Arial"/>
          <w:sz w:val="20"/>
          <w:szCs w:val="20"/>
        </w:rPr>
        <w:t xml:space="preserve">                                     </w:t>
      </w:r>
      <w:r w:rsidR="00CB6878" w:rsidRPr="002374CF">
        <w:rPr>
          <w:rFonts w:ascii="Cambria" w:hAnsi="Cambria" w:cs="Arial"/>
          <w:sz w:val="20"/>
          <w:szCs w:val="20"/>
        </w:rPr>
        <w:t xml:space="preserve">             </w:t>
      </w:r>
      <w:r w:rsidR="008E4166" w:rsidRPr="002374CF">
        <w:rPr>
          <w:rFonts w:ascii="Cambria" w:hAnsi="Cambria" w:cs="Arial"/>
          <w:sz w:val="20"/>
          <w:szCs w:val="20"/>
        </w:rPr>
        <w:t xml:space="preserve"> </w:t>
      </w:r>
      <w:r w:rsidRPr="002374CF">
        <w:rPr>
          <w:rFonts w:ascii="Cambria" w:hAnsi="Cambria" w:cs="Arial"/>
          <w:sz w:val="20"/>
          <w:szCs w:val="20"/>
        </w:rPr>
        <w:t>..................................., d</w:t>
      </w:r>
      <w:r w:rsidR="000C6D2A" w:rsidRPr="002374CF">
        <w:rPr>
          <w:rFonts w:ascii="Cambria" w:hAnsi="Cambria" w:cs="Arial"/>
          <w:sz w:val="20"/>
          <w:szCs w:val="20"/>
        </w:rPr>
        <w:t>nia ....................</w:t>
      </w:r>
      <w:r w:rsidR="00897D37" w:rsidRPr="002374CF">
        <w:rPr>
          <w:rFonts w:ascii="Cambria" w:hAnsi="Cambria" w:cs="Arial"/>
          <w:sz w:val="20"/>
          <w:szCs w:val="20"/>
        </w:rPr>
        <w:t>... 20</w:t>
      </w:r>
      <w:r w:rsidR="004E2748" w:rsidRPr="002374CF">
        <w:rPr>
          <w:rFonts w:ascii="Cambria" w:hAnsi="Cambria" w:cs="Arial"/>
          <w:sz w:val="20"/>
          <w:szCs w:val="20"/>
        </w:rPr>
        <w:t>2</w:t>
      </w:r>
      <w:r w:rsidR="00FB68C3">
        <w:rPr>
          <w:rFonts w:ascii="Cambria" w:hAnsi="Cambria" w:cs="Arial"/>
          <w:sz w:val="20"/>
          <w:szCs w:val="20"/>
        </w:rPr>
        <w:t>2</w:t>
      </w:r>
      <w:r w:rsidRPr="002374CF">
        <w:rPr>
          <w:rFonts w:ascii="Cambria" w:hAnsi="Cambria" w:cs="Arial"/>
          <w:sz w:val="20"/>
          <w:szCs w:val="20"/>
        </w:rPr>
        <w:t xml:space="preserve"> r.</w:t>
      </w:r>
    </w:p>
    <w:p w14:paraId="1D52BCBE" w14:textId="77777777" w:rsidR="009E1C8A" w:rsidRPr="002374CF" w:rsidRDefault="00CB6878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2374CF">
        <w:rPr>
          <w:rFonts w:ascii="Cambria" w:eastAsia="Batang" w:hAnsi="Cambria" w:cs="Arial"/>
          <w:i/>
          <w:sz w:val="20"/>
          <w:szCs w:val="20"/>
        </w:rPr>
        <w:t xml:space="preserve">            </w:t>
      </w:r>
      <w:r w:rsidR="009E1C8A" w:rsidRPr="002374CF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14:paraId="0A1F7522" w14:textId="77777777" w:rsidR="00DA509A" w:rsidRPr="002374CF" w:rsidRDefault="00DA509A" w:rsidP="00DA509A">
      <w:pPr>
        <w:rPr>
          <w:rFonts w:ascii="Cambria" w:hAnsi="Cambria" w:cs="Arial"/>
          <w:sz w:val="20"/>
          <w:szCs w:val="20"/>
        </w:rPr>
      </w:pPr>
    </w:p>
    <w:p w14:paraId="73DD3DFD" w14:textId="70FCDD0F" w:rsidR="00EC6B7B" w:rsidRPr="002374CF" w:rsidRDefault="00EC6B7B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2374CF">
        <w:rPr>
          <w:rFonts w:ascii="Cambria" w:hAnsi="Cambria" w:cs="Arial"/>
          <w:b/>
          <w:sz w:val="20"/>
          <w:szCs w:val="20"/>
        </w:rPr>
        <w:t xml:space="preserve">WYKAZ WYKONANYCH  </w:t>
      </w:r>
      <w:r w:rsidR="00A06D0B">
        <w:rPr>
          <w:rFonts w:ascii="Cambria" w:hAnsi="Cambria" w:cs="Arial"/>
          <w:b/>
          <w:sz w:val="20"/>
          <w:szCs w:val="20"/>
        </w:rPr>
        <w:t>USŁUG</w:t>
      </w:r>
      <w:r w:rsidRPr="002374CF">
        <w:rPr>
          <w:rFonts w:ascii="Cambria" w:hAnsi="Cambria" w:cs="Arial"/>
          <w:b/>
          <w:sz w:val="20"/>
          <w:szCs w:val="20"/>
        </w:rPr>
        <w:t xml:space="preserve"> W CIĄGU OSTATNICH </w:t>
      </w:r>
      <w:r w:rsidR="00A06D0B">
        <w:rPr>
          <w:rFonts w:ascii="Cambria" w:hAnsi="Cambria" w:cs="Arial"/>
          <w:b/>
          <w:sz w:val="20"/>
          <w:szCs w:val="20"/>
        </w:rPr>
        <w:t>3</w:t>
      </w:r>
      <w:r w:rsidRPr="002374CF">
        <w:rPr>
          <w:rFonts w:ascii="Cambria" w:hAnsi="Cambria" w:cs="Arial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2374CF" w:rsidRDefault="00EC6B7B" w:rsidP="00EC6B7B">
      <w:pPr>
        <w:jc w:val="center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 xml:space="preserve">Składany do zadania </w:t>
      </w:r>
    </w:p>
    <w:p w14:paraId="5C047CF9" w14:textId="77777777" w:rsidR="0026141D" w:rsidRPr="002374CF" w:rsidRDefault="0026141D" w:rsidP="00215EA8">
      <w:pPr>
        <w:shd w:val="clear" w:color="auto" w:fill="DAEEF3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333B5398" w14:textId="3FF1863A" w:rsidR="0078061D" w:rsidRPr="002374CF" w:rsidRDefault="0078061D" w:rsidP="00215EA8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2374CF">
        <w:rPr>
          <w:rFonts w:ascii="Cambria" w:hAnsi="Cambria" w:cs="Arial"/>
          <w:b/>
          <w:bCs/>
          <w:sz w:val="22"/>
          <w:szCs w:val="22"/>
        </w:rPr>
        <w:t>„</w:t>
      </w:r>
      <w:r w:rsidR="00A06D0B" w:rsidRPr="00A06D0B">
        <w:rPr>
          <w:rFonts w:ascii="Cambria" w:hAnsi="Cambria" w:cs="Arial"/>
          <w:b/>
          <w:bCs/>
          <w:sz w:val="22"/>
          <w:szCs w:val="22"/>
        </w:rPr>
        <w:t>Opracowanie dokumentacji projektowej na budowę oraz rozbudowę dróg na terenie Gminy Raków</w:t>
      </w:r>
      <w:r w:rsidRPr="002374CF">
        <w:rPr>
          <w:rFonts w:ascii="Cambria" w:hAnsi="Cambria" w:cs="Arial"/>
          <w:b/>
          <w:bCs/>
          <w:sz w:val="22"/>
          <w:szCs w:val="22"/>
        </w:rPr>
        <w:t>”</w:t>
      </w:r>
    </w:p>
    <w:p w14:paraId="0602C0B8" w14:textId="77777777" w:rsidR="00F047F5" w:rsidRPr="002374CF" w:rsidRDefault="00F047F5" w:rsidP="00215EA8">
      <w:pPr>
        <w:shd w:val="clear" w:color="auto" w:fill="DAEEF3"/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</w:p>
    <w:p w14:paraId="32A805CC" w14:textId="77777777" w:rsidR="00CB6878" w:rsidRPr="002374CF" w:rsidRDefault="00CB6878" w:rsidP="00EC6B7B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72F32A5D" w14:textId="77777777" w:rsidR="00DA509A" w:rsidRPr="002374CF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b/>
          <w:sz w:val="20"/>
          <w:szCs w:val="20"/>
        </w:rPr>
        <w:t>OŚWIADCZAM(Y), ŻE</w:t>
      </w:r>
    </w:p>
    <w:p w14:paraId="75AD2805" w14:textId="382F0FB7" w:rsidR="00DA509A" w:rsidRPr="002374CF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082747">
        <w:rPr>
          <w:rFonts w:ascii="Cambria" w:hAnsi="Cambria" w:cs="Arial"/>
          <w:sz w:val="20"/>
          <w:szCs w:val="20"/>
        </w:rPr>
        <w:t>USŁUGI</w:t>
      </w:r>
      <w:r w:rsidRPr="002374CF">
        <w:rPr>
          <w:rFonts w:ascii="Cambria" w:hAnsi="Cambria" w:cs="Arial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2374CF" w14:paraId="12BF338A" w14:textId="77777777" w:rsidTr="00215EA8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0EE539EF" w14:textId="77777777" w:rsidR="00EC6B7B" w:rsidRPr="002374CF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0AEC51E1" w14:textId="3E99E6B1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Rodzaj </w:t>
            </w:r>
            <w:r w:rsidR="00082747">
              <w:rPr>
                <w:rFonts w:ascii="Cambria" w:hAnsi="Cambria" w:cs="Arial"/>
                <w:b/>
                <w:spacing w:val="4"/>
                <w:sz w:val="20"/>
                <w:szCs w:val="20"/>
              </w:rPr>
              <w:t>usługi</w:t>
            </w: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>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270DE63A" w14:textId="0E1821C3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Całkowita wartość </w:t>
            </w:r>
            <w:r w:rsidR="00082747">
              <w:rPr>
                <w:rFonts w:ascii="Cambria" w:hAnsi="Cambria" w:cs="Arial"/>
                <w:b/>
                <w:spacing w:val="4"/>
                <w:sz w:val="20"/>
                <w:szCs w:val="20"/>
              </w:rPr>
              <w:t>usługi</w:t>
            </w: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  (zł)</w:t>
            </w:r>
          </w:p>
          <w:p w14:paraId="5B460F78" w14:textId="77777777" w:rsidR="00535003" w:rsidRPr="002374CF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1C710298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367D469A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EF3"/>
            <w:vAlign w:val="center"/>
          </w:tcPr>
          <w:p w14:paraId="7F0A636C" w14:textId="77777777" w:rsidR="00EC6B7B" w:rsidRPr="002374CF" w:rsidRDefault="00EC6B7B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F325B6" w:rsidRPr="002374CF" w14:paraId="1AD90C5E" w14:textId="77777777" w:rsidTr="00F325B6">
        <w:trPr>
          <w:cantSplit/>
          <w:trHeight w:hRule="exact" w:val="359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2B3E807" w14:textId="7A5AC345" w:rsidR="00F325B6" w:rsidRPr="00F325B6" w:rsidRDefault="00F325B6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Część 1</w:t>
            </w:r>
          </w:p>
        </w:tc>
      </w:tr>
      <w:tr w:rsidR="00D752BC" w:rsidRPr="002374CF" w14:paraId="0E976864" w14:textId="77777777" w:rsidTr="006011F8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1CFBC4" w14:textId="77777777" w:rsidR="00D752BC" w:rsidRPr="002374CF" w:rsidRDefault="00D752BC" w:rsidP="006011F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F38A82" w14:textId="77777777" w:rsidR="00D752BC" w:rsidRPr="002374CF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6158442" w14:textId="77777777" w:rsidR="00D752BC" w:rsidRPr="002374CF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027F8217" w14:textId="370CC377" w:rsidR="00D752BC" w:rsidRPr="002374CF" w:rsidRDefault="00D752BC" w:rsidP="006011F8">
            <w:pPr>
              <w:pStyle w:val="Bezodstpw"/>
              <w:spacing w:line="276" w:lineRule="auto"/>
              <w:ind w:firstLine="186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 </w:t>
            </w:r>
            <w:r w:rsidR="0092171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usługi</w:t>
            </w:r>
            <w:r w:rsidRPr="002374CF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2374CF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6B9EBA80" w14:textId="61EDA2B7" w:rsidR="00921718" w:rsidRDefault="00921718" w:rsidP="00921718">
            <w:pPr>
              <w:pStyle w:val="Bezodstpw"/>
              <w:spacing w:before="120" w:line="276" w:lineRule="auto"/>
              <w:ind w:left="357"/>
              <w:rPr>
                <w:rFonts w:ascii="Cambria" w:hAnsi="Cambri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Usługę </w:t>
            </w:r>
            <w:r w:rsidRPr="00021AAD">
              <w:rPr>
                <w:rFonts w:ascii="Cambria" w:hAnsi="Cambria"/>
                <w:b/>
                <w:bCs/>
                <w:sz w:val="20"/>
                <w:szCs w:val="20"/>
                <w:lang w:eastAsia="en-US"/>
              </w:rPr>
              <w:t xml:space="preserve">polegającą na wykonaniu kompleksowej dokumentacji projektowo-kosztorysowej, dla której wymagane było uzyskanie decyzji pozwolenia na budowę, dotyczącej budowy lub przebudowy lub remontu lub rozbudowy drogi/dróg </w:t>
            </w:r>
          </w:p>
          <w:p w14:paraId="6D17FA9E" w14:textId="4365B730" w:rsidR="00D752BC" w:rsidRPr="002374CF" w:rsidRDefault="00921718" w:rsidP="0092171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C06425"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o wartości </w:t>
            </w:r>
            <w:r>
              <w:rPr>
                <w:rFonts w:ascii="Cambria" w:hAnsi="Cambria"/>
                <w:b/>
                <w:sz w:val="20"/>
                <w:szCs w:val="20"/>
                <w:lang w:eastAsia="en-US"/>
              </w:rPr>
              <w:t>…………………………………</w:t>
            </w:r>
            <w:r w:rsidRPr="00C06425"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 zł brutto</w:t>
            </w:r>
            <w:r>
              <w:rPr>
                <w:rFonts w:ascii="Cambria" w:hAnsi="Cambria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F68299" w14:textId="77777777" w:rsidR="00D752BC" w:rsidRPr="002374CF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D0385" w14:textId="77777777" w:rsidR="00D752BC" w:rsidRPr="002374CF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CDA48" w14:textId="77777777" w:rsidR="00D752BC" w:rsidRPr="002374CF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CEFB9C" w14:textId="77777777" w:rsidR="00D752BC" w:rsidRPr="002374CF" w:rsidRDefault="00D752BC" w:rsidP="006011F8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2374CF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F325B6" w:rsidRPr="002374CF" w14:paraId="3E24D253" w14:textId="77777777" w:rsidTr="00D52329">
        <w:trPr>
          <w:cantSplit/>
          <w:trHeight w:hRule="exact" w:val="359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EE183D" w14:textId="761288B6" w:rsidR="00F325B6" w:rsidRPr="00F325B6" w:rsidRDefault="00F325B6" w:rsidP="00D52329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Część 2</w:t>
            </w:r>
          </w:p>
        </w:tc>
      </w:tr>
      <w:tr w:rsidR="00F325B6" w:rsidRPr="002374CF" w14:paraId="3B470C49" w14:textId="77777777" w:rsidTr="00D52329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A57EDD" w14:textId="77777777" w:rsidR="00F325B6" w:rsidRPr="002374CF" w:rsidRDefault="00F325B6" w:rsidP="00D52329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00AD6A" w14:textId="77777777" w:rsidR="00F325B6" w:rsidRPr="002374CF" w:rsidRDefault="00F325B6" w:rsidP="00D52329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2FEA5956" w14:textId="77777777" w:rsidR="00021FEA" w:rsidRPr="002374CF" w:rsidRDefault="00021FEA" w:rsidP="00021FEA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C71FADA" w14:textId="77777777" w:rsidR="00021FEA" w:rsidRPr="002374CF" w:rsidRDefault="00021FEA" w:rsidP="00021FEA">
            <w:pPr>
              <w:pStyle w:val="Bezodstpw"/>
              <w:spacing w:line="276" w:lineRule="auto"/>
              <w:ind w:firstLine="186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W ramach ww.  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usługi</w:t>
            </w:r>
            <w:r w:rsidRPr="002374CF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wykonano</w:t>
            </w:r>
            <w:r w:rsidRPr="002374CF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4BB16964" w14:textId="77777777" w:rsidR="00021FEA" w:rsidRDefault="00021FEA" w:rsidP="00021FEA">
            <w:pPr>
              <w:pStyle w:val="Bezodstpw"/>
              <w:spacing w:before="120" w:line="276" w:lineRule="auto"/>
              <w:ind w:left="357"/>
              <w:rPr>
                <w:rFonts w:ascii="Cambria" w:hAnsi="Cambri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Usługę </w:t>
            </w:r>
            <w:r w:rsidRPr="00021AAD">
              <w:rPr>
                <w:rFonts w:ascii="Cambria" w:hAnsi="Cambria"/>
                <w:b/>
                <w:bCs/>
                <w:sz w:val="20"/>
                <w:szCs w:val="20"/>
                <w:lang w:eastAsia="en-US"/>
              </w:rPr>
              <w:t xml:space="preserve">polegającą na wykonaniu kompleksowej dokumentacji projektowo-kosztorysowej, dla której wymagane było uzyskanie decyzji pozwolenia na budowę, dotyczącej budowy lub przebudowy lub remontu lub rozbudowy drogi/dróg </w:t>
            </w:r>
          </w:p>
          <w:p w14:paraId="2452CB8A" w14:textId="70250641" w:rsidR="00F325B6" w:rsidRPr="002374CF" w:rsidRDefault="00021FEA" w:rsidP="00021FEA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C06425"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o wartości </w:t>
            </w:r>
            <w:r>
              <w:rPr>
                <w:rFonts w:ascii="Cambria" w:hAnsi="Cambria"/>
                <w:b/>
                <w:sz w:val="20"/>
                <w:szCs w:val="20"/>
                <w:lang w:eastAsia="en-US"/>
              </w:rPr>
              <w:t>…………………………………</w:t>
            </w:r>
            <w:r w:rsidRPr="00C06425"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 zł brutto</w:t>
            </w:r>
            <w:r>
              <w:rPr>
                <w:rFonts w:ascii="Cambria" w:hAnsi="Cambria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57307F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EC36EE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04042E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2129A2" w14:textId="77777777" w:rsidR="00F325B6" w:rsidRPr="002374CF" w:rsidRDefault="00F325B6" w:rsidP="00D5232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2374CF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7F7FB980" w14:textId="77777777" w:rsidR="00EF19B7" w:rsidRPr="002374CF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61FC5F21" w14:textId="77777777" w:rsidR="00DA509A" w:rsidRPr="002374CF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 xml:space="preserve">*  niepotrzebne skreślić </w:t>
      </w:r>
      <w:r w:rsidR="00DB210B" w:rsidRPr="002374CF">
        <w:rPr>
          <w:rFonts w:ascii="Cambria" w:hAnsi="Cambria" w:cs="Arial"/>
          <w:sz w:val="20"/>
          <w:szCs w:val="20"/>
        </w:rPr>
        <w:t xml:space="preserve">                         </w:t>
      </w:r>
      <w:r w:rsidR="00DB210B" w:rsidRPr="002374CF">
        <w:rPr>
          <w:rFonts w:ascii="Cambria" w:hAnsi="Cambria" w:cs="Arial"/>
          <w:sz w:val="20"/>
          <w:szCs w:val="20"/>
        </w:rPr>
        <w:tab/>
      </w:r>
      <w:r w:rsidR="00DB210B" w:rsidRPr="002374CF">
        <w:rPr>
          <w:rFonts w:ascii="Cambria" w:hAnsi="Cambria" w:cs="Arial"/>
          <w:sz w:val="20"/>
          <w:szCs w:val="20"/>
        </w:rPr>
        <w:tab/>
      </w:r>
      <w:r w:rsidR="00DB210B" w:rsidRPr="002374CF">
        <w:rPr>
          <w:rFonts w:ascii="Cambria" w:hAnsi="Cambria" w:cs="Arial"/>
          <w:sz w:val="20"/>
          <w:szCs w:val="20"/>
        </w:rPr>
        <w:tab/>
      </w:r>
      <w:r w:rsidR="00DB210B" w:rsidRPr="002374CF">
        <w:rPr>
          <w:rFonts w:ascii="Cambria" w:hAnsi="Cambria" w:cs="Arial"/>
          <w:sz w:val="20"/>
          <w:szCs w:val="20"/>
        </w:rPr>
        <w:tab/>
      </w:r>
    </w:p>
    <w:sectPr w:rsidR="00DA509A" w:rsidRPr="002374CF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4E7E" w14:textId="77777777" w:rsidR="00746CC6" w:rsidRDefault="00746CC6">
      <w:r>
        <w:separator/>
      </w:r>
    </w:p>
  </w:endnote>
  <w:endnote w:type="continuationSeparator" w:id="0">
    <w:p w14:paraId="7D91FEEC" w14:textId="77777777" w:rsidR="00746CC6" w:rsidRDefault="0074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35821" w14:textId="77777777" w:rsidR="00145CAC" w:rsidRPr="00957F81" w:rsidRDefault="00145CAC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BA282" w14:textId="77777777" w:rsidR="00746CC6" w:rsidRDefault="00746CC6">
      <w:r>
        <w:separator/>
      </w:r>
    </w:p>
  </w:footnote>
  <w:footnote w:type="continuationSeparator" w:id="0">
    <w:p w14:paraId="010C858B" w14:textId="77777777" w:rsidR="00746CC6" w:rsidRDefault="00746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4179" w14:textId="35948898" w:rsidR="004A213C" w:rsidRPr="00C64DAB" w:rsidRDefault="004A213C" w:rsidP="004A213C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  <w:r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</w:t>
    </w:r>
    <w:r w:rsidR="006367FF"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referencyjny </w:t>
    </w:r>
    <w:r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Pr="00C64DAB">
      <w:rPr>
        <w:rFonts w:ascii="Cambria" w:eastAsia="Times-Roman" w:hAnsi="Cambria" w:cs="Arial"/>
        <w:bCs/>
        <w:iCs/>
        <w:sz w:val="20"/>
        <w:szCs w:val="20"/>
      </w:rPr>
      <w:t>:</w:t>
    </w:r>
    <w:r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9D0FB2" w:rsidRPr="00C64DAB">
      <w:rPr>
        <w:rFonts w:ascii="Cambria" w:eastAsia="Times-Roman" w:hAnsi="Cambria" w:cs="Arial"/>
        <w:bCs/>
        <w:iCs/>
        <w:sz w:val="20"/>
        <w:szCs w:val="20"/>
        <w:lang w:val="pl-PL"/>
      </w:rPr>
      <w:t>IPM.D.271.</w:t>
    </w:r>
    <w:r w:rsidR="00A06D0B">
      <w:rPr>
        <w:rFonts w:ascii="Cambria" w:eastAsia="Times-Roman" w:hAnsi="Cambria" w:cs="Arial"/>
        <w:bCs/>
        <w:iCs/>
        <w:sz w:val="20"/>
        <w:szCs w:val="20"/>
        <w:lang w:val="pl-PL"/>
      </w:rPr>
      <w:t>6</w:t>
    </w:r>
    <w:r w:rsidR="009D0FB2" w:rsidRPr="00C64DAB">
      <w:rPr>
        <w:rFonts w:ascii="Cambria" w:eastAsia="Times-Roman" w:hAnsi="Cambria" w:cs="Arial"/>
        <w:bCs/>
        <w:iCs/>
        <w:sz w:val="20"/>
        <w:szCs w:val="20"/>
        <w:lang w:val="pl-PL"/>
      </w:rPr>
      <w:t>.202</w:t>
    </w:r>
    <w:r w:rsidR="00215EA8" w:rsidRPr="00C64DAB">
      <w:rPr>
        <w:rFonts w:ascii="Cambria" w:eastAsia="Times-Roman" w:hAnsi="Cambria" w:cs="Arial"/>
        <w:bCs/>
        <w:iCs/>
        <w:sz w:val="20"/>
        <w:szCs w:val="20"/>
        <w:lang w:val="pl-PL"/>
      </w:rPr>
      <w:t>2</w:t>
    </w:r>
  </w:p>
  <w:p w14:paraId="63AE5AEA" w14:textId="77777777" w:rsidR="00C02626" w:rsidRPr="00D0269F" w:rsidRDefault="00C02626" w:rsidP="00D02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78532315">
    <w:abstractNumId w:val="33"/>
  </w:num>
  <w:num w:numId="2" w16cid:durableId="619993848">
    <w:abstractNumId w:val="38"/>
  </w:num>
  <w:num w:numId="3" w16cid:durableId="582421731">
    <w:abstractNumId w:val="27"/>
  </w:num>
  <w:num w:numId="4" w16cid:durableId="517736713">
    <w:abstractNumId w:val="24"/>
  </w:num>
  <w:num w:numId="5" w16cid:durableId="248009044">
    <w:abstractNumId w:val="18"/>
  </w:num>
  <w:num w:numId="6" w16cid:durableId="465976168">
    <w:abstractNumId w:val="30"/>
  </w:num>
  <w:num w:numId="7" w16cid:durableId="2117097703">
    <w:abstractNumId w:val="34"/>
  </w:num>
  <w:num w:numId="8" w16cid:durableId="835152867">
    <w:abstractNumId w:val="22"/>
  </w:num>
  <w:num w:numId="9" w16cid:durableId="1888685704">
    <w:abstractNumId w:val="45"/>
  </w:num>
  <w:num w:numId="10" w16cid:durableId="1360738538">
    <w:abstractNumId w:val="50"/>
  </w:num>
  <w:num w:numId="11" w16cid:durableId="1570385595">
    <w:abstractNumId w:val="19"/>
  </w:num>
  <w:num w:numId="12" w16cid:durableId="537207719">
    <w:abstractNumId w:val="48"/>
  </w:num>
  <w:num w:numId="13" w16cid:durableId="632755860">
    <w:abstractNumId w:val="49"/>
  </w:num>
  <w:num w:numId="14" w16cid:durableId="394820652">
    <w:abstractNumId w:val="12"/>
  </w:num>
  <w:num w:numId="15" w16cid:durableId="1987541524">
    <w:abstractNumId w:val="25"/>
  </w:num>
  <w:num w:numId="16" w16cid:durableId="943195853">
    <w:abstractNumId w:val="29"/>
  </w:num>
  <w:num w:numId="17" w16cid:durableId="1410929505">
    <w:abstractNumId w:val="44"/>
  </w:num>
  <w:num w:numId="18" w16cid:durableId="2074891501">
    <w:abstractNumId w:val="21"/>
  </w:num>
  <w:num w:numId="19" w16cid:durableId="57436353">
    <w:abstractNumId w:val="13"/>
  </w:num>
  <w:num w:numId="20" w16cid:durableId="991909145">
    <w:abstractNumId w:val="16"/>
  </w:num>
  <w:num w:numId="21" w16cid:durableId="1665204401">
    <w:abstractNumId w:val="39"/>
  </w:num>
  <w:num w:numId="22" w16cid:durableId="127402767">
    <w:abstractNumId w:val="17"/>
  </w:num>
  <w:num w:numId="23" w16cid:durableId="33505453">
    <w:abstractNumId w:val="43"/>
  </w:num>
  <w:num w:numId="24" w16cid:durableId="1486161810">
    <w:abstractNumId w:val="41"/>
  </w:num>
  <w:num w:numId="25" w16cid:durableId="576742618">
    <w:abstractNumId w:val="20"/>
  </w:num>
  <w:num w:numId="26" w16cid:durableId="33765909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35456301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335413">
    <w:abstractNumId w:val="3"/>
  </w:num>
  <w:num w:numId="29" w16cid:durableId="1526670301">
    <w:abstractNumId w:val="8"/>
  </w:num>
  <w:num w:numId="30" w16cid:durableId="1951470574">
    <w:abstractNumId w:val="2"/>
  </w:num>
  <w:num w:numId="31" w16cid:durableId="1402630111">
    <w:abstractNumId w:val="37"/>
  </w:num>
  <w:num w:numId="32" w16cid:durableId="1554462071">
    <w:abstractNumId w:val="11"/>
  </w:num>
  <w:num w:numId="33" w16cid:durableId="1517302434">
    <w:abstractNumId w:val="26"/>
  </w:num>
  <w:num w:numId="34" w16cid:durableId="677464767">
    <w:abstractNumId w:val="40"/>
  </w:num>
  <w:num w:numId="35" w16cid:durableId="2016880706">
    <w:abstractNumId w:val="15"/>
  </w:num>
  <w:num w:numId="36" w16cid:durableId="754667248">
    <w:abstractNumId w:val="47"/>
  </w:num>
  <w:num w:numId="37" w16cid:durableId="980039608">
    <w:abstractNumId w:val="14"/>
  </w:num>
  <w:num w:numId="38" w16cid:durableId="1672483766">
    <w:abstractNumId w:val="10"/>
  </w:num>
  <w:num w:numId="39" w16cid:durableId="1096292789">
    <w:abstractNumId w:val="23"/>
  </w:num>
  <w:num w:numId="40" w16cid:durableId="501552549">
    <w:abstractNumId w:val="35"/>
  </w:num>
  <w:num w:numId="41" w16cid:durableId="2055539380">
    <w:abstractNumId w:val="31"/>
  </w:num>
  <w:num w:numId="42" w16cid:durableId="14325048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3298088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1FEA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2747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718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06D0B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68C3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EC3E5B6"/>
  <w15:docId w15:val="{093BA6F6-E957-4F65-8244-3B4217B2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69EAAAA9-EC99-4C97-8073-BA2316990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1290</Characters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2020-12-21T07:19:00Z</cp:lastPrinted>
  <dcterms:created xsi:type="dcterms:W3CDTF">2022-03-21T10:45:00Z</dcterms:created>
  <dcterms:modified xsi:type="dcterms:W3CDTF">2022-09-22T10:32:00Z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